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CF0F" w14:textId="77777777" w:rsidR="000D74BF" w:rsidRPr="00474119" w:rsidRDefault="00000000">
      <w:pPr>
        <w:pStyle w:val="Ttulo1"/>
        <w:rPr>
          <w:lang w:val="es-ES"/>
        </w:rPr>
      </w:pPr>
      <w:r w:rsidRPr="00474119">
        <w:rPr>
          <w:lang w:val="es-ES"/>
        </w:rPr>
        <w:t>RÚBRICA DE AVALIACIÓN FINAL INDIVIDUAL (CA6.1, CA6.2, CA6.3, CA6.4, CA6.5, CA6.6)</w:t>
      </w:r>
    </w:p>
    <w:p w14:paraId="6519F15B" w14:textId="624A4E2D" w:rsidR="000D74BF" w:rsidRPr="00474119" w:rsidRDefault="00000000">
      <w:pPr>
        <w:rPr>
          <w:lang w:val="es-ES"/>
        </w:rPr>
      </w:pPr>
      <w:proofErr w:type="spellStart"/>
      <w:r w:rsidRPr="00474119">
        <w:rPr>
          <w:lang w:val="es-ES"/>
        </w:rPr>
        <w:t>Instrucións</w:t>
      </w:r>
      <w:proofErr w:type="spellEnd"/>
      <w:r w:rsidRPr="00474119">
        <w:rPr>
          <w:lang w:val="es-ES"/>
        </w:rPr>
        <w:t xml:space="preserve">: Esta rúbrica serve para consolidar a </w:t>
      </w:r>
      <w:proofErr w:type="spellStart"/>
      <w:r w:rsidRPr="00474119">
        <w:rPr>
          <w:lang w:val="es-ES"/>
        </w:rPr>
        <w:t>avaliación</w:t>
      </w:r>
      <w:proofErr w:type="spellEnd"/>
      <w:r w:rsidRPr="00474119">
        <w:rPr>
          <w:lang w:val="es-ES"/>
        </w:rPr>
        <w:t xml:space="preserve"> final </w:t>
      </w:r>
      <w:proofErr w:type="spellStart"/>
      <w:r w:rsidRPr="00474119">
        <w:rPr>
          <w:lang w:val="es-ES"/>
        </w:rPr>
        <w:t>dun</w:t>
      </w:r>
      <w:proofErr w:type="spellEnd"/>
      <w:r w:rsidRPr="00474119">
        <w:rPr>
          <w:lang w:val="es-ES"/>
        </w:rPr>
        <w:t xml:space="preserve"> alumno, sumando os resultados </w:t>
      </w:r>
      <w:r w:rsidR="00474119">
        <w:rPr>
          <w:lang w:val="es-ES"/>
        </w:rPr>
        <w:t xml:space="preserve">das rúbricas </w:t>
      </w:r>
      <w:r w:rsidRPr="00474119">
        <w:rPr>
          <w:lang w:val="es-ES"/>
        </w:rPr>
        <w:t xml:space="preserve">da proba escrita, a interpretación </w:t>
      </w:r>
      <w:proofErr w:type="gramStart"/>
      <w:r w:rsidRPr="00474119">
        <w:rPr>
          <w:lang w:val="es-ES"/>
        </w:rPr>
        <w:t>e</w:t>
      </w:r>
      <w:proofErr w:type="gramEnd"/>
      <w:r w:rsidRPr="00474119">
        <w:rPr>
          <w:lang w:val="es-ES"/>
        </w:rPr>
        <w:t xml:space="preserve"> danza, e a </w:t>
      </w:r>
      <w:proofErr w:type="spellStart"/>
      <w:r w:rsidRPr="00474119">
        <w:rPr>
          <w:lang w:val="es-ES"/>
        </w:rPr>
        <w:t>actitude</w:t>
      </w:r>
      <w:proofErr w:type="spellEnd"/>
      <w:r w:rsidRPr="00474119">
        <w:rPr>
          <w:lang w:val="es-ES"/>
        </w:rPr>
        <w:t xml:space="preserve"> </w:t>
      </w:r>
      <w:proofErr w:type="spellStart"/>
      <w:r w:rsidRPr="00474119">
        <w:rPr>
          <w:lang w:val="es-ES"/>
        </w:rPr>
        <w:t>xeral</w:t>
      </w:r>
      <w:proofErr w:type="spellEnd"/>
      <w:r w:rsidRPr="00474119">
        <w:rPr>
          <w:lang w:val="es-ES"/>
        </w:rPr>
        <w:t xml:space="preserve"> </w:t>
      </w:r>
      <w:proofErr w:type="spellStart"/>
      <w:r w:rsidRPr="00474119">
        <w:rPr>
          <w:lang w:val="es-ES"/>
        </w:rPr>
        <w:t>na</w:t>
      </w:r>
      <w:proofErr w:type="spellEnd"/>
      <w:r w:rsidRPr="00474119">
        <w:rPr>
          <w:lang w:val="es-ES"/>
        </w:rPr>
        <w:t xml:space="preserve"> aula.</w:t>
      </w:r>
    </w:p>
    <w:p w14:paraId="2F4D21E0" w14:textId="77777777" w:rsidR="000D74BF" w:rsidRPr="00474119" w:rsidRDefault="00000000">
      <w:pPr>
        <w:rPr>
          <w:lang w:val="es-ES"/>
        </w:rPr>
      </w:pPr>
      <w:r w:rsidRPr="00474119">
        <w:rPr>
          <w:lang w:val="es-ES"/>
        </w:rPr>
        <w:br/>
        <w:t xml:space="preserve">**INSTRUMENTO DE </w:t>
      </w:r>
      <w:proofErr w:type="gramStart"/>
      <w:r w:rsidRPr="00474119">
        <w:rPr>
          <w:lang w:val="es-ES"/>
        </w:rPr>
        <w:t>AVALIACIÓN:*</w:t>
      </w:r>
      <w:proofErr w:type="gramEnd"/>
      <w:r w:rsidRPr="00474119">
        <w:rPr>
          <w:lang w:val="es-ES"/>
        </w:rPr>
        <w:t>* Consolidación de todas as rúbricas anteriores.</w:t>
      </w:r>
    </w:p>
    <w:p w14:paraId="3D1964D8" w14:textId="77777777" w:rsidR="000D74BF" w:rsidRPr="00474119" w:rsidRDefault="00000000">
      <w:pPr>
        <w:rPr>
          <w:lang w:val="es-ES"/>
        </w:rPr>
      </w:pPr>
      <w:r w:rsidRPr="00474119">
        <w:rPr>
          <w:lang w:val="es-ES"/>
        </w:rPr>
        <w:t xml:space="preserve">**MOMENTO DE </w:t>
      </w:r>
      <w:proofErr w:type="gramStart"/>
      <w:r w:rsidRPr="00474119">
        <w:rPr>
          <w:lang w:val="es-ES"/>
        </w:rPr>
        <w:t>RECOLLIDA:*</w:t>
      </w:r>
      <w:proofErr w:type="gramEnd"/>
      <w:r w:rsidRPr="00474119">
        <w:rPr>
          <w:lang w:val="es-ES"/>
        </w:rPr>
        <w:t xml:space="preserve">* Última sesión de </w:t>
      </w:r>
      <w:proofErr w:type="spellStart"/>
      <w:r w:rsidRPr="00474119">
        <w:rPr>
          <w:lang w:val="es-ES"/>
        </w:rPr>
        <w:t>avaliación</w:t>
      </w:r>
      <w:proofErr w:type="spellEnd"/>
      <w:r w:rsidRPr="00474119">
        <w:rPr>
          <w:lang w:val="es-ES"/>
        </w:rPr>
        <w:t xml:space="preserve"> global do proceso de </w:t>
      </w:r>
      <w:proofErr w:type="spellStart"/>
      <w:r w:rsidRPr="00474119">
        <w:rPr>
          <w:lang w:val="es-ES"/>
        </w:rPr>
        <w:t>aprendizaxe</w:t>
      </w:r>
      <w:proofErr w:type="spellEnd"/>
      <w:r w:rsidRPr="00474119">
        <w:rPr>
          <w:lang w:val="es-ES"/>
        </w:rPr>
        <w:t>.</w:t>
      </w:r>
      <w:r w:rsidRPr="00474119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9"/>
        <w:gridCol w:w="1339"/>
        <w:gridCol w:w="1292"/>
      </w:tblGrid>
      <w:tr w:rsidR="00432EC1" w14:paraId="3A0542E8" w14:textId="77777777" w:rsidTr="001A7201">
        <w:tc>
          <w:tcPr>
            <w:tcW w:w="8630" w:type="dxa"/>
            <w:gridSpan w:val="6"/>
          </w:tcPr>
          <w:p w14:paraId="1E7CEFB9" w14:textId="228E4BF8" w:rsidR="00432EC1" w:rsidRDefault="00432EC1">
            <w:r>
              <w:t>NOME DO ALUMNO/A:</w:t>
            </w:r>
          </w:p>
        </w:tc>
      </w:tr>
      <w:tr w:rsidR="000D74BF" w14:paraId="2B5E49D0" w14:textId="77777777" w:rsidTr="00432EC1">
        <w:tc>
          <w:tcPr>
            <w:tcW w:w="1639" w:type="dxa"/>
          </w:tcPr>
          <w:p w14:paraId="123E7D7A" w14:textId="77777777" w:rsidR="000D74BF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02605DFB" w14:textId="77777777" w:rsidR="000D74BF" w:rsidRDefault="00000000">
            <w:r>
              <w:t>Rúbrica Proba Escrita</w:t>
            </w:r>
          </w:p>
        </w:tc>
        <w:tc>
          <w:tcPr>
            <w:tcW w:w="1584" w:type="dxa"/>
          </w:tcPr>
          <w:p w14:paraId="4602238D" w14:textId="77777777" w:rsidR="000D74BF" w:rsidRDefault="00000000">
            <w:r>
              <w:t>Rúbrica Interpretación e Danza</w:t>
            </w:r>
          </w:p>
        </w:tc>
        <w:tc>
          <w:tcPr>
            <w:tcW w:w="1387" w:type="dxa"/>
          </w:tcPr>
          <w:p w14:paraId="5BF4D353" w14:textId="77777777" w:rsidR="000D74BF" w:rsidRDefault="00000000">
            <w:r>
              <w:t xml:space="preserve">Rúbrica </w:t>
            </w:r>
            <w:proofErr w:type="spellStart"/>
            <w:r w:rsidR="005527DB">
              <w:t>Observación</w:t>
            </w:r>
            <w:proofErr w:type="spellEnd"/>
            <w:r w:rsidR="005527DB">
              <w:t xml:space="preserve"> </w:t>
            </w:r>
          </w:p>
          <w:p w14:paraId="5B1AA8FF" w14:textId="5BEC5567" w:rsidR="005527DB" w:rsidRDefault="005527DB">
            <w:proofErr w:type="spellStart"/>
            <w:r>
              <w:t>Sistemática</w:t>
            </w:r>
            <w:proofErr w:type="spellEnd"/>
          </w:p>
        </w:tc>
        <w:tc>
          <w:tcPr>
            <w:tcW w:w="1340" w:type="dxa"/>
          </w:tcPr>
          <w:p w14:paraId="28D22823" w14:textId="77777777" w:rsidR="000D74BF" w:rsidRDefault="00000000">
            <w:r>
              <w:t>Nota Media</w:t>
            </w:r>
          </w:p>
        </w:tc>
        <w:tc>
          <w:tcPr>
            <w:tcW w:w="1293" w:type="dxa"/>
          </w:tcPr>
          <w:p w14:paraId="215A96F7" w14:textId="77777777" w:rsidR="000D74BF" w:rsidRDefault="00000000">
            <w:r>
              <w:t>SD / EP / CD</w:t>
            </w:r>
          </w:p>
        </w:tc>
      </w:tr>
      <w:tr w:rsidR="000D74BF" w14:paraId="346CA79C" w14:textId="77777777" w:rsidTr="00432EC1">
        <w:tc>
          <w:tcPr>
            <w:tcW w:w="1639" w:type="dxa"/>
          </w:tcPr>
          <w:p w14:paraId="5B42805C" w14:textId="77777777" w:rsidR="000D74BF" w:rsidRDefault="00000000">
            <w:r>
              <w:t>CA6.1. Discriminación auditiva</w:t>
            </w:r>
          </w:p>
        </w:tc>
        <w:tc>
          <w:tcPr>
            <w:tcW w:w="1387" w:type="dxa"/>
          </w:tcPr>
          <w:p w14:paraId="2143346C" w14:textId="77777777" w:rsidR="000D74BF" w:rsidRDefault="00000000">
            <w:r>
              <w:t>Apartado 1 (____)</w:t>
            </w:r>
          </w:p>
        </w:tc>
        <w:tc>
          <w:tcPr>
            <w:tcW w:w="1584" w:type="dxa"/>
          </w:tcPr>
          <w:p w14:paraId="2A3ED566" w14:textId="77777777" w:rsidR="000D74BF" w:rsidRDefault="00000000">
            <w:r>
              <w:t>-</w:t>
            </w:r>
          </w:p>
        </w:tc>
        <w:tc>
          <w:tcPr>
            <w:tcW w:w="1387" w:type="dxa"/>
          </w:tcPr>
          <w:p w14:paraId="478D6C71" w14:textId="77777777" w:rsidR="000D74BF" w:rsidRDefault="00000000">
            <w:r>
              <w:t>-</w:t>
            </w:r>
          </w:p>
        </w:tc>
        <w:tc>
          <w:tcPr>
            <w:tcW w:w="1340" w:type="dxa"/>
          </w:tcPr>
          <w:p w14:paraId="17860258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0B14B4E7" w14:textId="77777777" w:rsidR="000D74BF" w:rsidRDefault="00000000">
            <w:r>
              <w:t>☐ SD ☐ EP ☐ CD</w:t>
            </w:r>
          </w:p>
        </w:tc>
      </w:tr>
      <w:tr w:rsidR="000D74BF" w14:paraId="1F10EFD8" w14:textId="77777777" w:rsidTr="00432EC1">
        <w:tc>
          <w:tcPr>
            <w:tcW w:w="1639" w:type="dxa"/>
          </w:tcPr>
          <w:p w14:paraId="4766CD29" w14:textId="77777777" w:rsidR="000D74BF" w:rsidRDefault="00000000">
            <w:r>
              <w:t>CA6.2. Interpretación e danza</w:t>
            </w:r>
          </w:p>
        </w:tc>
        <w:tc>
          <w:tcPr>
            <w:tcW w:w="1387" w:type="dxa"/>
          </w:tcPr>
          <w:p w14:paraId="4DD96E4B" w14:textId="77777777" w:rsidR="000D74BF" w:rsidRDefault="00000000">
            <w:r>
              <w:t>-</w:t>
            </w:r>
          </w:p>
        </w:tc>
        <w:tc>
          <w:tcPr>
            <w:tcW w:w="1584" w:type="dxa"/>
          </w:tcPr>
          <w:p w14:paraId="29690944" w14:textId="77777777" w:rsidR="000D74BF" w:rsidRDefault="00000000">
            <w:r>
              <w:t>Apartado 1 (____)</w:t>
            </w:r>
          </w:p>
        </w:tc>
        <w:tc>
          <w:tcPr>
            <w:tcW w:w="1387" w:type="dxa"/>
          </w:tcPr>
          <w:p w14:paraId="3D953D43" w14:textId="77777777" w:rsidR="000D74BF" w:rsidRDefault="00000000">
            <w:r>
              <w:t>-</w:t>
            </w:r>
          </w:p>
        </w:tc>
        <w:tc>
          <w:tcPr>
            <w:tcW w:w="1340" w:type="dxa"/>
          </w:tcPr>
          <w:p w14:paraId="215BF8BA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6061B2B0" w14:textId="77777777" w:rsidR="000D74BF" w:rsidRDefault="00000000">
            <w:r>
              <w:t>☐ SD ☐ EP ☐ CD</w:t>
            </w:r>
          </w:p>
        </w:tc>
      </w:tr>
      <w:tr w:rsidR="000D74BF" w14:paraId="13FBE639" w14:textId="77777777" w:rsidTr="00432EC1">
        <w:tc>
          <w:tcPr>
            <w:tcW w:w="1639" w:type="dxa"/>
          </w:tcPr>
          <w:p w14:paraId="67CDE624" w14:textId="77777777" w:rsidR="000D74BF" w:rsidRDefault="00000000">
            <w:r>
              <w:t>CA6.3. Respecto e participación</w:t>
            </w:r>
          </w:p>
        </w:tc>
        <w:tc>
          <w:tcPr>
            <w:tcW w:w="1387" w:type="dxa"/>
          </w:tcPr>
          <w:p w14:paraId="6102E784" w14:textId="77777777" w:rsidR="000D74BF" w:rsidRDefault="00000000">
            <w:r>
              <w:t>-</w:t>
            </w:r>
          </w:p>
        </w:tc>
        <w:tc>
          <w:tcPr>
            <w:tcW w:w="1584" w:type="dxa"/>
          </w:tcPr>
          <w:p w14:paraId="47789722" w14:textId="77777777" w:rsidR="000D74BF" w:rsidRDefault="00000000">
            <w:r>
              <w:t>-</w:t>
            </w:r>
          </w:p>
        </w:tc>
        <w:tc>
          <w:tcPr>
            <w:tcW w:w="1387" w:type="dxa"/>
          </w:tcPr>
          <w:p w14:paraId="784AC791" w14:textId="77777777" w:rsidR="000D74BF" w:rsidRDefault="00000000">
            <w:r>
              <w:t>Apartado 1 (____)</w:t>
            </w:r>
          </w:p>
        </w:tc>
        <w:tc>
          <w:tcPr>
            <w:tcW w:w="1340" w:type="dxa"/>
          </w:tcPr>
          <w:p w14:paraId="67D70C2C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3FFACF9F" w14:textId="77777777" w:rsidR="000D74BF" w:rsidRDefault="00000000">
            <w:r>
              <w:t>☐ SD ☐ EP ☐ CD</w:t>
            </w:r>
          </w:p>
        </w:tc>
      </w:tr>
      <w:tr w:rsidR="000D74BF" w14:paraId="2C80C946" w14:textId="77777777" w:rsidTr="00432EC1">
        <w:tc>
          <w:tcPr>
            <w:tcW w:w="1639" w:type="dxa"/>
          </w:tcPr>
          <w:p w14:paraId="41BBDBEB" w14:textId="77777777" w:rsidR="000D74BF" w:rsidRPr="00474119" w:rsidRDefault="00000000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Relación música-emoción e </w:t>
            </w:r>
            <w:proofErr w:type="spellStart"/>
            <w:r w:rsidRPr="00474119">
              <w:rPr>
                <w:lang w:val="es-ES"/>
              </w:rPr>
              <w:t>debuxo</w:t>
            </w:r>
            <w:proofErr w:type="spellEnd"/>
          </w:p>
        </w:tc>
        <w:tc>
          <w:tcPr>
            <w:tcW w:w="1387" w:type="dxa"/>
          </w:tcPr>
          <w:p w14:paraId="5EF09D96" w14:textId="77777777" w:rsidR="000D74BF" w:rsidRDefault="00000000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4FDA6DD1" w14:textId="77777777" w:rsidR="000D74BF" w:rsidRDefault="00000000">
            <w:r>
              <w:t>-</w:t>
            </w:r>
          </w:p>
        </w:tc>
        <w:tc>
          <w:tcPr>
            <w:tcW w:w="1387" w:type="dxa"/>
          </w:tcPr>
          <w:p w14:paraId="09B3BB1A" w14:textId="77777777" w:rsidR="000D74BF" w:rsidRDefault="00000000">
            <w:r>
              <w:t>Apartado 2 (____)</w:t>
            </w:r>
          </w:p>
        </w:tc>
        <w:tc>
          <w:tcPr>
            <w:tcW w:w="1340" w:type="dxa"/>
          </w:tcPr>
          <w:p w14:paraId="4F1D958F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3CFF62DF" w14:textId="77777777" w:rsidR="000D74BF" w:rsidRDefault="00000000">
            <w:r>
              <w:t>☐ SD ☐ EP ☐ CD</w:t>
            </w:r>
          </w:p>
        </w:tc>
      </w:tr>
      <w:tr w:rsidR="000D74BF" w14:paraId="2AA53170" w14:textId="77777777" w:rsidTr="00432EC1">
        <w:tc>
          <w:tcPr>
            <w:tcW w:w="1639" w:type="dxa"/>
          </w:tcPr>
          <w:p w14:paraId="63B6481C" w14:textId="77777777" w:rsidR="000D74BF" w:rsidRPr="00474119" w:rsidRDefault="00000000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Expresión de gustos </w:t>
            </w:r>
            <w:proofErr w:type="spellStart"/>
            <w:proofErr w:type="gramStart"/>
            <w:r w:rsidRPr="00474119">
              <w:rPr>
                <w:lang w:val="es-ES"/>
              </w:rPr>
              <w:t>e</w:t>
            </w:r>
            <w:proofErr w:type="spellEnd"/>
            <w:proofErr w:type="gramEnd"/>
            <w:r w:rsidRPr="00474119">
              <w:rPr>
                <w:lang w:val="es-ES"/>
              </w:rPr>
              <w:t xml:space="preserve"> preferencias </w:t>
            </w:r>
            <w:proofErr w:type="spellStart"/>
            <w:r w:rsidRPr="00474119">
              <w:rPr>
                <w:lang w:val="es-ES"/>
              </w:rPr>
              <w:t>musicais</w:t>
            </w:r>
            <w:proofErr w:type="spellEnd"/>
          </w:p>
        </w:tc>
        <w:tc>
          <w:tcPr>
            <w:tcW w:w="1387" w:type="dxa"/>
          </w:tcPr>
          <w:p w14:paraId="62F95786" w14:textId="77777777" w:rsidR="000D74BF" w:rsidRDefault="00000000">
            <w:r>
              <w:t>-</w:t>
            </w:r>
          </w:p>
        </w:tc>
        <w:tc>
          <w:tcPr>
            <w:tcW w:w="1584" w:type="dxa"/>
          </w:tcPr>
          <w:p w14:paraId="129FAB77" w14:textId="77777777" w:rsidR="000D74BF" w:rsidRDefault="00000000">
            <w:r>
              <w:t>-</w:t>
            </w:r>
          </w:p>
        </w:tc>
        <w:tc>
          <w:tcPr>
            <w:tcW w:w="1387" w:type="dxa"/>
          </w:tcPr>
          <w:p w14:paraId="1281AA68" w14:textId="77777777" w:rsidR="000D74BF" w:rsidRDefault="00000000">
            <w:r>
              <w:t>Apartado 3 (____)</w:t>
            </w:r>
          </w:p>
        </w:tc>
        <w:tc>
          <w:tcPr>
            <w:tcW w:w="1340" w:type="dxa"/>
          </w:tcPr>
          <w:p w14:paraId="137317C6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4163BF0D" w14:textId="77777777" w:rsidR="000D74BF" w:rsidRDefault="00000000">
            <w:r>
              <w:t>☐ SD ☐ EP ☐ CD</w:t>
            </w:r>
          </w:p>
        </w:tc>
      </w:tr>
      <w:tr w:rsidR="000D74BF" w14:paraId="7FB2674B" w14:textId="77777777" w:rsidTr="00432EC1">
        <w:tc>
          <w:tcPr>
            <w:tcW w:w="1639" w:type="dxa"/>
          </w:tcPr>
          <w:p w14:paraId="1E6655C1" w14:textId="77777777" w:rsidR="000D74BF" w:rsidRPr="00474119" w:rsidRDefault="00000000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Comprensión da </w:t>
            </w:r>
            <w:proofErr w:type="spellStart"/>
            <w:r w:rsidRPr="00474119">
              <w:rPr>
                <w:lang w:val="es-ES"/>
              </w:rPr>
              <w:t>linguaxe</w:t>
            </w:r>
            <w:proofErr w:type="spellEnd"/>
            <w:r w:rsidRPr="00474119">
              <w:rPr>
                <w:lang w:val="es-ES"/>
              </w:rPr>
              <w:t xml:space="preserve"> musical - pictogramas</w:t>
            </w:r>
          </w:p>
        </w:tc>
        <w:tc>
          <w:tcPr>
            <w:tcW w:w="1387" w:type="dxa"/>
          </w:tcPr>
          <w:p w14:paraId="56F48C34" w14:textId="77777777" w:rsidR="000D74BF" w:rsidRDefault="00000000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7EB37E7A" w14:textId="77777777" w:rsidR="000D74BF" w:rsidRDefault="00000000">
            <w:r>
              <w:t>Apartado 2 (____)</w:t>
            </w:r>
          </w:p>
        </w:tc>
        <w:tc>
          <w:tcPr>
            <w:tcW w:w="1387" w:type="dxa"/>
          </w:tcPr>
          <w:p w14:paraId="47081B7C" w14:textId="77777777" w:rsidR="000D74BF" w:rsidRDefault="00000000">
            <w:r>
              <w:t>-</w:t>
            </w:r>
          </w:p>
        </w:tc>
        <w:tc>
          <w:tcPr>
            <w:tcW w:w="1340" w:type="dxa"/>
          </w:tcPr>
          <w:p w14:paraId="1D1345FB" w14:textId="77777777" w:rsidR="000D74BF" w:rsidRDefault="00000000">
            <w:r>
              <w:t>____</w:t>
            </w:r>
          </w:p>
        </w:tc>
        <w:tc>
          <w:tcPr>
            <w:tcW w:w="1293" w:type="dxa"/>
          </w:tcPr>
          <w:p w14:paraId="0770712C" w14:textId="77777777" w:rsidR="000D74BF" w:rsidRDefault="00000000">
            <w:r>
              <w:t>☐ SD ☐ EP ☐ CD</w:t>
            </w:r>
          </w:p>
        </w:tc>
      </w:tr>
    </w:tbl>
    <w:p w14:paraId="51C5FC70" w14:textId="77777777" w:rsidR="005527DB" w:rsidRDefault="005527DB"/>
    <w:p w14:paraId="3E0B273E" w14:textId="77777777" w:rsidR="005527DB" w:rsidRDefault="005527DB"/>
    <w:p w14:paraId="4597A524" w14:textId="77777777" w:rsidR="005527DB" w:rsidRDefault="005527DB"/>
    <w:p w14:paraId="7A319EEE" w14:textId="4CED45B2" w:rsidR="000D74BF" w:rsidRDefault="00000000">
      <w:r>
        <w:lastRenderedPageBreak/>
        <w:br/>
        <w:t xml:space="preserve">**Instrucións de </w:t>
      </w:r>
      <w:proofErr w:type="gramStart"/>
      <w:r>
        <w:t>uso:*</w:t>
      </w:r>
      <w:proofErr w:type="gramEnd"/>
      <w:r>
        <w:t>*</w:t>
      </w:r>
    </w:p>
    <w:p w14:paraId="5CAB05DF" w14:textId="77777777" w:rsidR="000D74BF" w:rsidRPr="00474119" w:rsidRDefault="00000000">
      <w:pPr>
        <w:rPr>
          <w:lang w:val="es-ES"/>
        </w:rPr>
      </w:pPr>
      <w:r w:rsidRPr="00474119">
        <w:rPr>
          <w:lang w:val="es-ES"/>
        </w:rPr>
        <w:t xml:space="preserve">- Indicar os resultados de cada alumno en cada criterio segundo os apartados </w:t>
      </w:r>
      <w:proofErr w:type="spellStart"/>
      <w:r w:rsidRPr="00474119">
        <w:rPr>
          <w:lang w:val="es-ES"/>
        </w:rPr>
        <w:t>correspondentes</w:t>
      </w:r>
      <w:proofErr w:type="spellEnd"/>
      <w:r w:rsidRPr="00474119">
        <w:rPr>
          <w:lang w:val="es-ES"/>
        </w:rPr>
        <w:t xml:space="preserve"> de cada rúbrica.</w:t>
      </w:r>
    </w:p>
    <w:p w14:paraId="280D2E21" w14:textId="77777777" w:rsidR="000D74BF" w:rsidRPr="00474119" w:rsidRDefault="00000000">
      <w:pPr>
        <w:rPr>
          <w:lang w:val="es-ES"/>
        </w:rPr>
      </w:pPr>
      <w:r w:rsidRPr="00474119">
        <w:rPr>
          <w:lang w:val="es-ES"/>
        </w:rPr>
        <w:t xml:space="preserve">- Utilizar esta rúbrica como referencia individual para cada </w:t>
      </w:r>
      <w:proofErr w:type="spellStart"/>
      <w:r w:rsidRPr="00474119">
        <w:rPr>
          <w:lang w:val="es-ES"/>
        </w:rPr>
        <w:t>estudante</w:t>
      </w:r>
      <w:proofErr w:type="spellEnd"/>
      <w:r w:rsidRPr="00474119">
        <w:rPr>
          <w:lang w:val="es-ES"/>
        </w:rPr>
        <w:t>.</w:t>
      </w:r>
    </w:p>
    <w:p w14:paraId="1CAF73F8" w14:textId="77777777" w:rsidR="000D74BF" w:rsidRDefault="00000000">
      <w:pPr>
        <w:rPr>
          <w:lang w:val="es-ES"/>
        </w:rPr>
      </w:pPr>
      <w:r w:rsidRPr="00474119">
        <w:rPr>
          <w:lang w:val="es-ES"/>
        </w:rPr>
        <w:t xml:space="preserve">- Marcar </w:t>
      </w:r>
      <w:proofErr w:type="spellStart"/>
      <w:r w:rsidRPr="00474119">
        <w:rPr>
          <w:lang w:val="es-ES"/>
        </w:rPr>
        <w:t>cunha</w:t>
      </w:r>
      <w:proofErr w:type="spellEnd"/>
      <w:r w:rsidRPr="00474119">
        <w:rPr>
          <w:lang w:val="es-ES"/>
        </w:rPr>
        <w:t xml:space="preserve"> "X" a valoración final do criterio en **SD (Sen dificultade), EP (En proceso), CD (Con </w:t>
      </w:r>
      <w:proofErr w:type="gramStart"/>
      <w:r w:rsidRPr="00474119">
        <w:rPr>
          <w:lang w:val="es-ES"/>
        </w:rPr>
        <w:t>dificultade)*</w:t>
      </w:r>
      <w:proofErr w:type="gramEnd"/>
      <w:r w:rsidRPr="00474119">
        <w:rPr>
          <w:lang w:val="es-ES"/>
        </w:rPr>
        <w:t>*.</w:t>
      </w:r>
    </w:p>
    <w:p w14:paraId="2BF767DF" w14:textId="77777777" w:rsidR="005527DB" w:rsidRDefault="005527DB">
      <w:pPr>
        <w:rPr>
          <w:lang w:val="es-ES"/>
        </w:rPr>
      </w:pPr>
    </w:p>
    <w:p w14:paraId="59E42378" w14:textId="77777777" w:rsidR="005527DB" w:rsidRDefault="005527DB">
      <w:pPr>
        <w:rPr>
          <w:lang w:val="es-ES"/>
        </w:rPr>
      </w:pPr>
    </w:p>
    <w:p w14:paraId="2707F9F5" w14:textId="77777777" w:rsidR="005527DB" w:rsidRDefault="005527DB">
      <w:pPr>
        <w:rPr>
          <w:lang w:val="es-ES"/>
        </w:rPr>
      </w:pPr>
    </w:p>
    <w:p w14:paraId="22649228" w14:textId="77777777" w:rsidR="005527DB" w:rsidRDefault="005527DB">
      <w:pPr>
        <w:rPr>
          <w:lang w:val="es-ES"/>
        </w:rPr>
      </w:pPr>
    </w:p>
    <w:p w14:paraId="6A0F3BD7" w14:textId="77777777" w:rsidR="005527DB" w:rsidRDefault="005527DB">
      <w:pPr>
        <w:rPr>
          <w:lang w:val="es-ES"/>
        </w:rPr>
      </w:pPr>
    </w:p>
    <w:p w14:paraId="366C40A3" w14:textId="77777777" w:rsidR="005527DB" w:rsidRDefault="005527DB">
      <w:pPr>
        <w:rPr>
          <w:lang w:val="es-ES"/>
        </w:rPr>
      </w:pPr>
    </w:p>
    <w:p w14:paraId="6400912C" w14:textId="77777777" w:rsidR="005527DB" w:rsidRDefault="005527DB">
      <w:pPr>
        <w:rPr>
          <w:lang w:val="es-ES"/>
        </w:rPr>
      </w:pPr>
    </w:p>
    <w:p w14:paraId="76E823A0" w14:textId="77777777" w:rsidR="005527DB" w:rsidRDefault="005527DB">
      <w:pPr>
        <w:rPr>
          <w:lang w:val="es-ES"/>
        </w:rPr>
      </w:pPr>
    </w:p>
    <w:p w14:paraId="4F0C7D48" w14:textId="77777777" w:rsidR="005527DB" w:rsidRDefault="005527DB">
      <w:pPr>
        <w:rPr>
          <w:lang w:val="es-ES"/>
        </w:rPr>
      </w:pPr>
    </w:p>
    <w:p w14:paraId="00184F90" w14:textId="77777777" w:rsidR="005527DB" w:rsidRDefault="005527DB">
      <w:pPr>
        <w:rPr>
          <w:lang w:val="es-ES"/>
        </w:rPr>
      </w:pPr>
    </w:p>
    <w:p w14:paraId="057D72F2" w14:textId="77777777" w:rsidR="005527DB" w:rsidRDefault="005527DB">
      <w:pPr>
        <w:rPr>
          <w:lang w:val="es-ES"/>
        </w:rPr>
      </w:pPr>
    </w:p>
    <w:p w14:paraId="3B12ACAF" w14:textId="77777777" w:rsidR="005527DB" w:rsidRDefault="005527DB">
      <w:pPr>
        <w:rPr>
          <w:lang w:val="es-ES"/>
        </w:rPr>
      </w:pPr>
    </w:p>
    <w:p w14:paraId="403C2FEB" w14:textId="77777777" w:rsidR="005527DB" w:rsidRDefault="005527DB">
      <w:pPr>
        <w:rPr>
          <w:lang w:val="es-ES"/>
        </w:rPr>
      </w:pPr>
    </w:p>
    <w:p w14:paraId="0C0528CD" w14:textId="77777777" w:rsidR="005527DB" w:rsidRDefault="005527DB">
      <w:pPr>
        <w:rPr>
          <w:lang w:val="es-ES"/>
        </w:rPr>
      </w:pPr>
    </w:p>
    <w:p w14:paraId="05953E9D" w14:textId="77777777" w:rsidR="005527DB" w:rsidRDefault="005527DB">
      <w:pPr>
        <w:rPr>
          <w:lang w:val="es-ES"/>
        </w:rPr>
      </w:pPr>
    </w:p>
    <w:p w14:paraId="29B6E053" w14:textId="77777777" w:rsidR="005527DB" w:rsidRDefault="005527DB">
      <w:pPr>
        <w:rPr>
          <w:lang w:val="es-ES"/>
        </w:rPr>
      </w:pPr>
    </w:p>
    <w:p w14:paraId="173FB1AF" w14:textId="77777777" w:rsidR="005527DB" w:rsidRDefault="005527DB">
      <w:pPr>
        <w:rPr>
          <w:lang w:val="es-ES"/>
        </w:rPr>
      </w:pPr>
    </w:p>
    <w:p w14:paraId="1482FCBC" w14:textId="77777777" w:rsidR="005527DB" w:rsidRDefault="005527DB">
      <w:pPr>
        <w:rPr>
          <w:lang w:val="es-ES"/>
        </w:rPr>
      </w:pPr>
    </w:p>
    <w:p w14:paraId="5E74376B" w14:textId="77777777" w:rsidR="005527DB" w:rsidRDefault="005527DB">
      <w:pPr>
        <w:rPr>
          <w:lang w:val="es-ES"/>
        </w:rPr>
      </w:pPr>
    </w:p>
    <w:p w14:paraId="3FFEFD31" w14:textId="77777777" w:rsidR="005527DB" w:rsidRDefault="005527DB">
      <w:pPr>
        <w:rPr>
          <w:lang w:val="es-ES"/>
        </w:rPr>
      </w:pPr>
    </w:p>
    <w:p w14:paraId="314C3372" w14:textId="5589DA7C" w:rsidR="005527DB" w:rsidRDefault="005527DB">
      <w:pPr>
        <w:rPr>
          <w:lang w:val="es-ES"/>
        </w:rPr>
      </w:pPr>
      <w:r>
        <w:rPr>
          <w:lang w:val="es-ES"/>
        </w:rPr>
        <w:lastRenderedPageBreak/>
        <w:t>Para os 25 alumnos/as:</w:t>
      </w: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2EB1AB0F" w14:textId="77777777" w:rsidTr="005527DB">
        <w:tc>
          <w:tcPr>
            <w:tcW w:w="9351" w:type="dxa"/>
            <w:gridSpan w:val="6"/>
          </w:tcPr>
          <w:p w14:paraId="7B23FD19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3D772F4A" w14:textId="77777777" w:rsidTr="005527DB">
        <w:tc>
          <w:tcPr>
            <w:tcW w:w="1639" w:type="dxa"/>
          </w:tcPr>
          <w:p w14:paraId="70FC2567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1433E126" w14:textId="4B9C8EA8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</w:t>
            </w:r>
            <w:r>
              <w:t xml:space="preserve"> </w:t>
            </w:r>
          </w:p>
        </w:tc>
        <w:tc>
          <w:tcPr>
            <w:tcW w:w="1584" w:type="dxa"/>
          </w:tcPr>
          <w:p w14:paraId="255124AE" w14:textId="765DA26E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</w:t>
            </w:r>
            <w:r>
              <w:t>ID</w:t>
            </w:r>
          </w:p>
        </w:tc>
        <w:tc>
          <w:tcPr>
            <w:tcW w:w="1387" w:type="dxa"/>
          </w:tcPr>
          <w:p w14:paraId="34F8F1B1" w14:textId="5BBF0E83" w:rsidR="005527DB" w:rsidRDefault="005527DB" w:rsidP="00B83EAE">
            <w:proofErr w:type="spellStart"/>
            <w:r>
              <w:t>Rúbric</w:t>
            </w:r>
            <w:r>
              <w:t>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4D5CDBE8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7E6D2D7E" w14:textId="2817CB4F" w:rsidR="005527DB" w:rsidRDefault="005527DB" w:rsidP="00B83EAE">
            <w:r>
              <w:t>NOTA</w:t>
            </w:r>
          </w:p>
        </w:tc>
      </w:tr>
      <w:tr w:rsidR="005527DB" w14:paraId="74728A10" w14:textId="77777777" w:rsidTr="005527DB">
        <w:tc>
          <w:tcPr>
            <w:tcW w:w="1639" w:type="dxa"/>
          </w:tcPr>
          <w:p w14:paraId="205DEEBF" w14:textId="65A729FF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4E9CC61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6F683CBD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CEF1D7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C49386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0061579" w14:textId="77777777" w:rsidR="005527DB" w:rsidRDefault="005527DB" w:rsidP="00B83EAE">
            <w:r>
              <w:t>☐ SD ☐ EP ☐ CD</w:t>
            </w:r>
          </w:p>
        </w:tc>
      </w:tr>
      <w:tr w:rsidR="005527DB" w14:paraId="0A6B1F5F" w14:textId="77777777" w:rsidTr="005527DB">
        <w:tc>
          <w:tcPr>
            <w:tcW w:w="1639" w:type="dxa"/>
          </w:tcPr>
          <w:p w14:paraId="6927701C" w14:textId="59030642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2904DC6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A8758E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756A12FE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167974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E22718D" w14:textId="77777777" w:rsidR="005527DB" w:rsidRDefault="005527DB" w:rsidP="00B83EAE">
            <w:r>
              <w:t>☐ SD ☐ EP ☐ CD</w:t>
            </w:r>
          </w:p>
        </w:tc>
      </w:tr>
      <w:tr w:rsidR="005527DB" w14:paraId="0EBB7198" w14:textId="77777777" w:rsidTr="005527DB">
        <w:tc>
          <w:tcPr>
            <w:tcW w:w="1639" w:type="dxa"/>
          </w:tcPr>
          <w:p w14:paraId="4A9F22CD" w14:textId="6413FE05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6070184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5D2062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54236B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183B028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ADD8170" w14:textId="77777777" w:rsidR="005527DB" w:rsidRDefault="005527DB" w:rsidP="00B83EAE">
            <w:r>
              <w:t>☐ SD ☐ EP ☐ CD</w:t>
            </w:r>
          </w:p>
        </w:tc>
      </w:tr>
      <w:tr w:rsidR="005527DB" w14:paraId="4B614930" w14:textId="77777777" w:rsidTr="005527DB">
        <w:tc>
          <w:tcPr>
            <w:tcW w:w="1639" w:type="dxa"/>
          </w:tcPr>
          <w:p w14:paraId="480187C5" w14:textId="6E05032B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DC2693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264AEB8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33A426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0D134C2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85C637B" w14:textId="77777777" w:rsidR="005527DB" w:rsidRDefault="005527DB" w:rsidP="00B83EAE">
            <w:r>
              <w:t>☐ SD ☐ EP ☐ CD</w:t>
            </w:r>
          </w:p>
        </w:tc>
      </w:tr>
      <w:tr w:rsidR="005527DB" w14:paraId="24AC8F38" w14:textId="77777777" w:rsidTr="005527DB">
        <w:tc>
          <w:tcPr>
            <w:tcW w:w="1639" w:type="dxa"/>
          </w:tcPr>
          <w:p w14:paraId="6E4198AA" w14:textId="5157846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58AB6F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59A938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61A5B7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1C32B6C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09A90A9" w14:textId="77777777" w:rsidR="005527DB" w:rsidRDefault="005527DB" w:rsidP="00B83EAE">
            <w:r>
              <w:t>☐ SD ☐ EP ☐ CD</w:t>
            </w:r>
          </w:p>
        </w:tc>
      </w:tr>
      <w:tr w:rsidR="005527DB" w14:paraId="1DB47EC4" w14:textId="77777777" w:rsidTr="005527DB">
        <w:tc>
          <w:tcPr>
            <w:tcW w:w="1639" w:type="dxa"/>
          </w:tcPr>
          <w:p w14:paraId="0AFF196F" w14:textId="257F3FF5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777F72B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6F61BE6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3D3993F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7AAAF2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A0F080C" w14:textId="77777777" w:rsidR="005527DB" w:rsidRDefault="005527DB" w:rsidP="00B83EAE">
            <w:r>
              <w:t>☐ SD ☐ EP ☐ CD</w:t>
            </w:r>
          </w:p>
        </w:tc>
      </w:tr>
      <w:tr w:rsidR="005527DB" w14:paraId="044457CE" w14:textId="77777777" w:rsidTr="00B83EAE">
        <w:tc>
          <w:tcPr>
            <w:tcW w:w="9351" w:type="dxa"/>
            <w:gridSpan w:val="6"/>
          </w:tcPr>
          <w:p w14:paraId="6C43E8BC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470D8682" w14:textId="77777777" w:rsidTr="00B83EAE">
        <w:tc>
          <w:tcPr>
            <w:tcW w:w="1639" w:type="dxa"/>
          </w:tcPr>
          <w:p w14:paraId="4CE935B4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9BE1940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7CDB8470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0C74B4E0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44BB656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179EED97" w14:textId="77777777" w:rsidR="005527DB" w:rsidRDefault="005527DB" w:rsidP="00B83EAE">
            <w:r>
              <w:t>NOTA</w:t>
            </w:r>
          </w:p>
        </w:tc>
      </w:tr>
      <w:tr w:rsidR="005527DB" w14:paraId="44B3AC17" w14:textId="77777777" w:rsidTr="00B83EAE">
        <w:tc>
          <w:tcPr>
            <w:tcW w:w="1639" w:type="dxa"/>
          </w:tcPr>
          <w:p w14:paraId="6CEDFC18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00ED20E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24130A7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9854FF3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A58DEA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E6285CC" w14:textId="77777777" w:rsidR="005527DB" w:rsidRDefault="005527DB" w:rsidP="00B83EAE">
            <w:r>
              <w:t>☐ SD ☐ EP ☐ CD</w:t>
            </w:r>
          </w:p>
        </w:tc>
      </w:tr>
      <w:tr w:rsidR="005527DB" w14:paraId="5FB6AEA4" w14:textId="77777777" w:rsidTr="00B83EAE">
        <w:tc>
          <w:tcPr>
            <w:tcW w:w="1639" w:type="dxa"/>
          </w:tcPr>
          <w:p w14:paraId="3BDDC50C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45DD3D44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38446B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149A0C10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4CD880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BE8093A" w14:textId="77777777" w:rsidR="005527DB" w:rsidRDefault="005527DB" w:rsidP="00B83EAE">
            <w:r>
              <w:t>☐ SD ☐ EP ☐ CD</w:t>
            </w:r>
          </w:p>
        </w:tc>
      </w:tr>
      <w:tr w:rsidR="005527DB" w14:paraId="3B091008" w14:textId="77777777" w:rsidTr="00B83EAE">
        <w:tc>
          <w:tcPr>
            <w:tcW w:w="1639" w:type="dxa"/>
          </w:tcPr>
          <w:p w14:paraId="7E56A8B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D94285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7DD393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CE822F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1091EB2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8F6B1A0" w14:textId="77777777" w:rsidR="005527DB" w:rsidRDefault="005527DB" w:rsidP="00B83EAE">
            <w:r>
              <w:t>☐ SD ☐ EP ☐ CD</w:t>
            </w:r>
          </w:p>
        </w:tc>
      </w:tr>
      <w:tr w:rsidR="005527DB" w14:paraId="3E647C7E" w14:textId="77777777" w:rsidTr="00B83EAE">
        <w:tc>
          <w:tcPr>
            <w:tcW w:w="1639" w:type="dxa"/>
          </w:tcPr>
          <w:p w14:paraId="65B8D2A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E754E8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75520A9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76D781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DA58CA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311011E" w14:textId="77777777" w:rsidR="005527DB" w:rsidRDefault="005527DB" w:rsidP="00B83EAE">
            <w:r>
              <w:t>☐ SD ☐ EP ☐ CD</w:t>
            </w:r>
          </w:p>
        </w:tc>
      </w:tr>
      <w:tr w:rsidR="005527DB" w14:paraId="7FA293EF" w14:textId="77777777" w:rsidTr="00B83EAE">
        <w:tc>
          <w:tcPr>
            <w:tcW w:w="1639" w:type="dxa"/>
          </w:tcPr>
          <w:p w14:paraId="3008C82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5BF2D9C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E9A8DA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A39F78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7CD982B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F7827FB" w14:textId="77777777" w:rsidR="005527DB" w:rsidRDefault="005527DB" w:rsidP="00B83EAE">
            <w:r>
              <w:t>☐ SD ☐ EP ☐ CD</w:t>
            </w:r>
          </w:p>
        </w:tc>
      </w:tr>
      <w:tr w:rsidR="005527DB" w14:paraId="6C90DA3D" w14:textId="77777777" w:rsidTr="00B83EAE">
        <w:tc>
          <w:tcPr>
            <w:tcW w:w="1639" w:type="dxa"/>
          </w:tcPr>
          <w:p w14:paraId="1B122A2B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22E86E4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49DBEF5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579AA02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77BDA8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57C4C88" w14:textId="77777777" w:rsidR="005527DB" w:rsidRDefault="005527DB" w:rsidP="00B83EAE">
            <w:r>
              <w:t>☐ SD ☐ EP ☐ CD</w:t>
            </w:r>
          </w:p>
        </w:tc>
      </w:tr>
      <w:tr w:rsidR="005527DB" w14:paraId="10789C1E" w14:textId="77777777" w:rsidTr="00B83EAE">
        <w:tc>
          <w:tcPr>
            <w:tcW w:w="9351" w:type="dxa"/>
            <w:gridSpan w:val="6"/>
          </w:tcPr>
          <w:p w14:paraId="0C115864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1DB1FAAC" w14:textId="77777777" w:rsidTr="00B83EAE">
        <w:tc>
          <w:tcPr>
            <w:tcW w:w="1639" w:type="dxa"/>
          </w:tcPr>
          <w:p w14:paraId="7E09EFAE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5E3CDCAC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5FEA9311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4518D22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64443B33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28A00379" w14:textId="77777777" w:rsidR="005527DB" w:rsidRDefault="005527DB" w:rsidP="00B83EAE">
            <w:r>
              <w:t>NOTA</w:t>
            </w:r>
          </w:p>
        </w:tc>
      </w:tr>
      <w:tr w:rsidR="005527DB" w14:paraId="5A803532" w14:textId="77777777" w:rsidTr="00B83EAE">
        <w:tc>
          <w:tcPr>
            <w:tcW w:w="1639" w:type="dxa"/>
          </w:tcPr>
          <w:p w14:paraId="4FEA576C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6C28BA4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717E184B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D76D69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312C3C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1EEA016" w14:textId="77777777" w:rsidR="005527DB" w:rsidRDefault="005527DB" w:rsidP="00B83EAE">
            <w:r>
              <w:t>☐ SD ☐ EP ☐ CD</w:t>
            </w:r>
          </w:p>
        </w:tc>
      </w:tr>
      <w:tr w:rsidR="005527DB" w14:paraId="3A33F7B6" w14:textId="77777777" w:rsidTr="00B83EAE">
        <w:tc>
          <w:tcPr>
            <w:tcW w:w="1639" w:type="dxa"/>
          </w:tcPr>
          <w:p w14:paraId="0385AAC4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39F4CE63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F9E73B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7CCB40A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1C7D020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2C427B5" w14:textId="77777777" w:rsidR="005527DB" w:rsidRDefault="005527DB" w:rsidP="00B83EAE">
            <w:r>
              <w:t>☐ SD ☐ EP ☐ CD</w:t>
            </w:r>
          </w:p>
        </w:tc>
      </w:tr>
      <w:tr w:rsidR="005527DB" w14:paraId="131A6C88" w14:textId="77777777" w:rsidTr="00B83EAE">
        <w:tc>
          <w:tcPr>
            <w:tcW w:w="1639" w:type="dxa"/>
          </w:tcPr>
          <w:p w14:paraId="76B2DA5B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466FD2B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AF3817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ABB451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7D5580E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43F1521" w14:textId="77777777" w:rsidR="005527DB" w:rsidRDefault="005527DB" w:rsidP="00B83EAE">
            <w:r>
              <w:t>☐ SD ☐ EP ☐ CD</w:t>
            </w:r>
          </w:p>
        </w:tc>
      </w:tr>
      <w:tr w:rsidR="005527DB" w14:paraId="3CA56491" w14:textId="77777777" w:rsidTr="00B83EAE">
        <w:tc>
          <w:tcPr>
            <w:tcW w:w="1639" w:type="dxa"/>
          </w:tcPr>
          <w:p w14:paraId="77C2533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4FEDBC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7041BB01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4AFF63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0D86A37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13A824D" w14:textId="77777777" w:rsidR="005527DB" w:rsidRDefault="005527DB" w:rsidP="00B83EAE">
            <w:r>
              <w:t>☐ SD ☐ EP ☐ CD</w:t>
            </w:r>
          </w:p>
        </w:tc>
      </w:tr>
      <w:tr w:rsidR="005527DB" w14:paraId="6CDB8B1A" w14:textId="77777777" w:rsidTr="00B83EAE">
        <w:tc>
          <w:tcPr>
            <w:tcW w:w="1639" w:type="dxa"/>
          </w:tcPr>
          <w:p w14:paraId="300FE90B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D6C0C2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51C41F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81B60F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1D62F0F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7C21CE6" w14:textId="77777777" w:rsidR="005527DB" w:rsidRDefault="005527DB" w:rsidP="00B83EAE">
            <w:r>
              <w:t>☐ SD ☐ EP ☐ CD</w:t>
            </w:r>
          </w:p>
        </w:tc>
      </w:tr>
      <w:tr w:rsidR="005527DB" w14:paraId="49E801D5" w14:textId="77777777" w:rsidTr="00B83EAE">
        <w:tc>
          <w:tcPr>
            <w:tcW w:w="1639" w:type="dxa"/>
          </w:tcPr>
          <w:p w14:paraId="3D7465D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357403F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3EC99F5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57F24FF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5F30A5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7E0108E" w14:textId="77777777" w:rsidR="005527DB" w:rsidRDefault="005527DB" w:rsidP="00B83EAE">
            <w:r>
              <w:t>☐ SD ☐ EP ☐ CD</w:t>
            </w:r>
          </w:p>
        </w:tc>
      </w:tr>
    </w:tbl>
    <w:p w14:paraId="19470313" w14:textId="77777777" w:rsidR="005527DB" w:rsidRDefault="005527DB" w:rsidP="005527DB">
      <w:pPr>
        <w:rPr>
          <w:lang w:val="es-ES"/>
        </w:rPr>
      </w:pPr>
    </w:p>
    <w:p w14:paraId="130F3E05" w14:textId="77777777" w:rsidR="005527DB" w:rsidRDefault="005527DB" w:rsidP="005527DB">
      <w:pPr>
        <w:rPr>
          <w:lang w:val="es-ES"/>
        </w:rPr>
      </w:pPr>
    </w:p>
    <w:p w14:paraId="6B179DE5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3A0913D3" w14:textId="77777777" w:rsidTr="00B83EAE">
        <w:tc>
          <w:tcPr>
            <w:tcW w:w="9351" w:type="dxa"/>
            <w:gridSpan w:val="6"/>
          </w:tcPr>
          <w:p w14:paraId="4DF13848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34DA544E" w14:textId="77777777" w:rsidTr="00B83EAE">
        <w:tc>
          <w:tcPr>
            <w:tcW w:w="1639" w:type="dxa"/>
          </w:tcPr>
          <w:p w14:paraId="094A4E30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02A6345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3D320010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42392A39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2615B755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2A26FD90" w14:textId="77777777" w:rsidR="005527DB" w:rsidRDefault="005527DB" w:rsidP="00B83EAE">
            <w:r>
              <w:t>NOTA</w:t>
            </w:r>
          </w:p>
        </w:tc>
      </w:tr>
      <w:tr w:rsidR="005527DB" w14:paraId="458351EF" w14:textId="77777777" w:rsidTr="00B83EAE">
        <w:tc>
          <w:tcPr>
            <w:tcW w:w="1639" w:type="dxa"/>
          </w:tcPr>
          <w:p w14:paraId="36E109C1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72400DA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1E587FA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4262EA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7D9196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EB088F8" w14:textId="77777777" w:rsidR="005527DB" w:rsidRDefault="005527DB" w:rsidP="00B83EAE">
            <w:r>
              <w:t>☐ SD ☐ EP ☐ CD</w:t>
            </w:r>
          </w:p>
        </w:tc>
      </w:tr>
      <w:tr w:rsidR="005527DB" w14:paraId="1C4764B2" w14:textId="77777777" w:rsidTr="00B83EAE">
        <w:tc>
          <w:tcPr>
            <w:tcW w:w="1639" w:type="dxa"/>
          </w:tcPr>
          <w:p w14:paraId="59EB0E5F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29933678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F9D58E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2268A8C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41FB4B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F654CFC" w14:textId="77777777" w:rsidR="005527DB" w:rsidRDefault="005527DB" w:rsidP="00B83EAE">
            <w:r>
              <w:t>☐ SD ☐ EP ☐ CD</w:t>
            </w:r>
          </w:p>
        </w:tc>
      </w:tr>
      <w:tr w:rsidR="005527DB" w14:paraId="27797D2F" w14:textId="77777777" w:rsidTr="00B83EAE">
        <w:tc>
          <w:tcPr>
            <w:tcW w:w="1639" w:type="dxa"/>
          </w:tcPr>
          <w:p w14:paraId="79EED1F5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9F9A74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993319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EE3910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7B3EB0F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F172F2C" w14:textId="77777777" w:rsidR="005527DB" w:rsidRDefault="005527DB" w:rsidP="00B83EAE">
            <w:r>
              <w:t>☐ SD ☐ EP ☐ CD</w:t>
            </w:r>
          </w:p>
        </w:tc>
      </w:tr>
      <w:tr w:rsidR="005527DB" w14:paraId="69C720ED" w14:textId="77777777" w:rsidTr="00B83EAE">
        <w:tc>
          <w:tcPr>
            <w:tcW w:w="1639" w:type="dxa"/>
          </w:tcPr>
          <w:p w14:paraId="7AC43183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53AC6CB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18D2B71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6C7B43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1658A1C8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143314C" w14:textId="77777777" w:rsidR="005527DB" w:rsidRDefault="005527DB" w:rsidP="00B83EAE">
            <w:r>
              <w:t>☐ SD ☐ EP ☐ CD</w:t>
            </w:r>
          </w:p>
        </w:tc>
      </w:tr>
      <w:tr w:rsidR="005527DB" w14:paraId="0E5C2AC6" w14:textId="77777777" w:rsidTr="00B83EAE">
        <w:tc>
          <w:tcPr>
            <w:tcW w:w="1639" w:type="dxa"/>
          </w:tcPr>
          <w:p w14:paraId="174708A7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1B23BF5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57144AD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5647E4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1B4D7D6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6D0ABD1" w14:textId="77777777" w:rsidR="005527DB" w:rsidRDefault="005527DB" w:rsidP="00B83EAE">
            <w:r>
              <w:t>☐ SD ☐ EP ☐ CD</w:t>
            </w:r>
          </w:p>
        </w:tc>
      </w:tr>
      <w:tr w:rsidR="005527DB" w14:paraId="14A3ECC0" w14:textId="77777777" w:rsidTr="00B83EAE">
        <w:tc>
          <w:tcPr>
            <w:tcW w:w="1639" w:type="dxa"/>
          </w:tcPr>
          <w:p w14:paraId="00E1AA1A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6C47557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7A60AD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7FB05C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4190F5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06F307D" w14:textId="77777777" w:rsidR="005527DB" w:rsidRDefault="005527DB" w:rsidP="00B83EAE">
            <w:r>
              <w:t>☐ SD ☐ EP ☐ CD</w:t>
            </w:r>
          </w:p>
        </w:tc>
      </w:tr>
      <w:tr w:rsidR="005527DB" w14:paraId="714BA9E0" w14:textId="77777777" w:rsidTr="00B83EAE">
        <w:tc>
          <w:tcPr>
            <w:tcW w:w="9351" w:type="dxa"/>
            <w:gridSpan w:val="6"/>
          </w:tcPr>
          <w:p w14:paraId="6FBE4435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06842FED" w14:textId="77777777" w:rsidTr="00B83EAE">
        <w:tc>
          <w:tcPr>
            <w:tcW w:w="1639" w:type="dxa"/>
          </w:tcPr>
          <w:p w14:paraId="7EC0E3B1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48EBFE1A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20800E9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6BBC0327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26D1E2A2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5CF0373E" w14:textId="77777777" w:rsidR="005527DB" w:rsidRDefault="005527DB" w:rsidP="00B83EAE">
            <w:r>
              <w:t>NOTA</w:t>
            </w:r>
          </w:p>
        </w:tc>
      </w:tr>
      <w:tr w:rsidR="005527DB" w14:paraId="087CBB0B" w14:textId="77777777" w:rsidTr="00B83EAE">
        <w:tc>
          <w:tcPr>
            <w:tcW w:w="1639" w:type="dxa"/>
          </w:tcPr>
          <w:p w14:paraId="182F47E1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68E53FB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3DCABD3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5CA412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B330C6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0708A76" w14:textId="77777777" w:rsidR="005527DB" w:rsidRDefault="005527DB" w:rsidP="00B83EAE">
            <w:r>
              <w:t>☐ SD ☐ EP ☐ CD</w:t>
            </w:r>
          </w:p>
        </w:tc>
      </w:tr>
      <w:tr w:rsidR="005527DB" w14:paraId="47B14A7D" w14:textId="77777777" w:rsidTr="00B83EAE">
        <w:tc>
          <w:tcPr>
            <w:tcW w:w="1639" w:type="dxa"/>
          </w:tcPr>
          <w:p w14:paraId="3420573C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57BF622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425455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04E1E5E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93DE42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6676599" w14:textId="77777777" w:rsidR="005527DB" w:rsidRDefault="005527DB" w:rsidP="00B83EAE">
            <w:r>
              <w:t>☐ SD ☐ EP ☐ CD</w:t>
            </w:r>
          </w:p>
        </w:tc>
      </w:tr>
      <w:tr w:rsidR="005527DB" w14:paraId="451F5067" w14:textId="77777777" w:rsidTr="00B83EAE">
        <w:tc>
          <w:tcPr>
            <w:tcW w:w="1639" w:type="dxa"/>
          </w:tcPr>
          <w:p w14:paraId="7783882E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C0C46B3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E00E96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4075DA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79A18B5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56B6C1C" w14:textId="77777777" w:rsidR="005527DB" w:rsidRDefault="005527DB" w:rsidP="00B83EAE">
            <w:r>
              <w:t>☐ SD ☐ EP ☐ CD</w:t>
            </w:r>
          </w:p>
        </w:tc>
      </w:tr>
      <w:tr w:rsidR="005527DB" w14:paraId="0015AA0B" w14:textId="77777777" w:rsidTr="00B83EAE">
        <w:tc>
          <w:tcPr>
            <w:tcW w:w="1639" w:type="dxa"/>
          </w:tcPr>
          <w:p w14:paraId="5D5C5E47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B99A1F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FE8125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515877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35FB194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D0691D6" w14:textId="77777777" w:rsidR="005527DB" w:rsidRDefault="005527DB" w:rsidP="00B83EAE">
            <w:r>
              <w:t>☐ SD ☐ EP ☐ CD</w:t>
            </w:r>
          </w:p>
        </w:tc>
      </w:tr>
      <w:tr w:rsidR="005527DB" w14:paraId="267BE6F7" w14:textId="77777777" w:rsidTr="00B83EAE">
        <w:tc>
          <w:tcPr>
            <w:tcW w:w="1639" w:type="dxa"/>
          </w:tcPr>
          <w:p w14:paraId="5A291FAB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76B0BB63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511AB64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1E900D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22D2B03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7BE3174" w14:textId="77777777" w:rsidR="005527DB" w:rsidRDefault="005527DB" w:rsidP="00B83EAE">
            <w:r>
              <w:t>☐ SD ☐ EP ☐ CD</w:t>
            </w:r>
          </w:p>
        </w:tc>
      </w:tr>
      <w:tr w:rsidR="005527DB" w14:paraId="62368B46" w14:textId="77777777" w:rsidTr="00B83EAE">
        <w:tc>
          <w:tcPr>
            <w:tcW w:w="1639" w:type="dxa"/>
          </w:tcPr>
          <w:p w14:paraId="7A58519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293E1E9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4F28448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56D98EF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34E5BB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02262D7" w14:textId="77777777" w:rsidR="005527DB" w:rsidRDefault="005527DB" w:rsidP="00B83EAE">
            <w:r>
              <w:t>☐ SD ☐ EP ☐ CD</w:t>
            </w:r>
          </w:p>
        </w:tc>
      </w:tr>
      <w:tr w:rsidR="005527DB" w14:paraId="0354DF8E" w14:textId="77777777" w:rsidTr="00B83EAE">
        <w:tc>
          <w:tcPr>
            <w:tcW w:w="9351" w:type="dxa"/>
            <w:gridSpan w:val="6"/>
          </w:tcPr>
          <w:p w14:paraId="6189ECF8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345800D8" w14:textId="77777777" w:rsidTr="00B83EAE">
        <w:tc>
          <w:tcPr>
            <w:tcW w:w="1639" w:type="dxa"/>
          </w:tcPr>
          <w:p w14:paraId="6A110EEB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B76406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7290FFD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3FB3A7D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6A3A7037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5EEFE604" w14:textId="77777777" w:rsidR="005527DB" w:rsidRDefault="005527DB" w:rsidP="00B83EAE">
            <w:r>
              <w:t>NOTA</w:t>
            </w:r>
          </w:p>
        </w:tc>
      </w:tr>
      <w:tr w:rsidR="005527DB" w14:paraId="33B06005" w14:textId="77777777" w:rsidTr="00B83EAE">
        <w:tc>
          <w:tcPr>
            <w:tcW w:w="1639" w:type="dxa"/>
          </w:tcPr>
          <w:p w14:paraId="2F252CB2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4030746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1DEEF8D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3CD7DB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D5CAA00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6F297A4" w14:textId="77777777" w:rsidR="005527DB" w:rsidRDefault="005527DB" w:rsidP="00B83EAE">
            <w:r>
              <w:t>☐ SD ☐ EP ☐ CD</w:t>
            </w:r>
          </w:p>
        </w:tc>
      </w:tr>
      <w:tr w:rsidR="005527DB" w14:paraId="3288E9F6" w14:textId="77777777" w:rsidTr="00B83EAE">
        <w:tc>
          <w:tcPr>
            <w:tcW w:w="1639" w:type="dxa"/>
          </w:tcPr>
          <w:p w14:paraId="106079CF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602DB371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449ED8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332B7C4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64BE798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9007B59" w14:textId="77777777" w:rsidR="005527DB" w:rsidRDefault="005527DB" w:rsidP="00B83EAE">
            <w:r>
              <w:t>☐ SD ☐ EP ☐ CD</w:t>
            </w:r>
          </w:p>
        </w:tc>
      </w:tr>
      <w:tr w:rsidR="005527DB" w14:paraId="16DA54F2" w14:textId="77777777" w:rsidTr="00B83EAE">
        <w:tc>
          <w:tcPr>
            <w:tcW w:w="1639" w:type="dxa"/>
          </w:tcPr>
          <w:p w14:paraId="49845A08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757ED2A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D6514A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9D65AC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F64834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E0CA9CA" w14:textId="77777777" w:rsidR="005527DB" w:rsidRDefault="005527DB" w:rsidP="00B83EAE">
            <w:r>
              <w:t>☐ SD ☐ EP ☐ CD</w:t>
            </w:r>
          </w:p>
        </w:tc>
      </w:tr>
      <w:tr w:rsidR="005527DB" w14:paraId="6287629A" w14:textId="77777777" w:rsidTr="00B83EAE">
        <w:tc>
          <w:tcPr>
            <w:tcW w:w="1639" w:type="dxa"/>
          </w:tcPr>
          <w:p w14:paraId="50F981F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0EFC719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59FA8C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91A566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2714FC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00FA05A" w14:textId="77777777" w:rsidR="005527DB" w:rsidRDefault="005527DB" w:rsidP="00B83EAE">
            <w:r>
              <w:t>☐ SD ☐ EP ☐ CD</w:t>
            </w:r>
          </w:p>
        </w:tc>
      </w:tr>
      <w:tr w:rsidR="005527DB" w14:paraId="7A785777" w14:textId="77777777" w:rsidTr="00B83EAE">
        <w:tc>
          <w:tcPr>
            <w:tcW w:w="1639" w:type="dxa"/>
          </w:tcPr>
          <w:p w14:paraId="7EDE99D7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3CC0BC8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90D3E6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C204B4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1DF4329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C4692BE" w14:textId="77777777" w:rsidR="005527DB" w:rsidRDefault="005527DB" w:rsidP="00B83EAE">
            <w:r>
              <w:t>☐ SD ☐ EP ☐ CD</w:t>
            </w:r>
          </w:p>
        </w:tc>
      </w:tr>
      <w:tr w:rsidR="005527DB" w14:paraId="5C490988" w14:textId="77777777" w:rsidTr="00B83EAE">
        <w:tc>
          <w:tcPr>
            <w:tcW w:w="1639" w:type="dxa"/>
          </w:tcPr>
          <w:p w14:paraId="75C0654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70F9D76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3BC9E52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4B682B4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651528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8D7078A" w14:textId="77777777" w:rsidR="005527DB" w:rsidRDefault="005527DB" w:rsidP="00B83EAE">
            <w:r>
              <w:t>☐ SD ☐ EP ☐ CD</w:t>
            </w:r>
          </w:p>
        </w:tc>
      </w:tr>
    </w:tbl>
    <w:p w14:paraId="255BCDC1" w14:textId="77777777" w:rsidR="005527DB" w:rsidRDefault="005527DB" w:rsidP="005527DB">
      <w:pPr>
        <w:rPr>
          <w:lang w:val="es-ES"/>
        </w:rPr>
      </w:pPr>
    </w:p>
    <w:p w14:paraId="7C552927" w14:textId="77777777" w:rsidR="005527DB" w:rsidRDefault="005527DB" w:rsidP="005527DB">
      <w:pPr>
        <w:rPr>
          <w:lang w:val="es-ES"/>
        </w:rPr>
      </w:pPr>
    </w:p>
    <w:p w14:paraId="4F17DA6F" w14:textId="77777777" w:rsidR="005527DB" w:rsidRDefault="005527DB" w:rsidP="005527DB">
      <w:pPr>
        <w:rPr>
          <w:lang w:val="es-ES"/>
        </w:rPr>
      </w:pPr>
    </w:p>
    <w:p w14:paraId="33195932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5157EC24" w14:textId="77777777" w:rsidTr="00B83EAE">
        <w:tc>
          <w:tcPr>
            <w:tcW w:w="9351" w:type="dxa"/>
            <w:gridSpan w:val="6"/>
          </w:tcPr>
          <w:p w14:paraId="3ACFCF7E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55533112" w14:textId="77777777" w:rsidTr="00B83EAE">
        <w:tc>
          <w:tcPr>
            <w:tcW w:w="1639" w:type="dxa"/>
          </w:tcPr>
          <w:p w14:paraId="350AF2FA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001828C1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39E035FA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698384B2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5869613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473848F1" w14:textId="77777777" w:rsidR="005527DB" w:rsidRDefault="005527DB" w:rsidP="00B83EAE">
            <w:r>
              <w:t>NOTA</w:t>
            </w:r>
          </w:p>
        </w:tc>
      </w:tr>
      <w:tr w:rsidR="005527DB" w14:paraId="6F85DDD4" w14:textId="77777777" w:rsidTr="00B83EAE">
        <w:tc>
          <w:tcPr>
            <w:tcW w:w="1639" w:type="dxa"/>
          </w:tcPr>
          <w:p w14:paraId="738E727A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3ACAA49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0B18E87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59B964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CE18C6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3D3CDAB" w14:textId="77777777" w:rsidR="005527DB" w:rsidRDefault="005527DB" w:rsidP="00B83EAE">
            <w:r>
              <w:t>☐ SD ☐ EP ☐ CD</w:t>
            </w:r>
          </w:p>
        </w:tc>
      </w:tr>
      <w:tr w:rsidR="005527DB" w14:paraId="0E4360A5" w14:textId="77777777" w:rsidTr="00B83EAE">
        <w:tc>
          <w:tcPr>
            <w:tcW w:w="1639" w:type="dxa"/>
          </w:tcPr>
          <w:p w14:paraId="7D9BFD81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645948D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04CD14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2E064559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19F410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58E46EB" w14:textId="77777777" w:rsidR="005527DB" w:rsidRDefault="005527DB" w:rsidP="00B83EAE">
            <w:r>
              <w:t>☐ SD ☐ EP ☐ CD</w:t>
            </w:r>
          </w:p>
        </w:tc>
      </w:tr>
      <w:tr w:rsidR="005527DB" w14:paraId="6808F80B" w14:textId="77777777" w:rsidTr="00B83EAE">
        <w:tc>
          <w:tcPr>
            <w:tcW w:w="1639" w:type="dxa"/>
          </w:tcPr>
          <w:p w14:paraId="49DF410E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14CF88E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8C314E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F06A53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6CFDC03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DC4F572" w14:textId="77777777" w:rsidR="005527DB" w:rsidRDefault="005527DB" w:rsidP="00B83EAE">
            <w:r>
              <w:t>☐ SD ☐ EP ☐ CD</w:t>
            </w:r>
          </w:p>
        </w:tc>
      </w:tr>
      <w:tr w:rsidR="005527DB" w14:paraId="2CAE31D1" w14:textId="77777777" w:rsidTr="00B83EAE">
        <w:tc>
          <w:tcPr>
            <w:tcW w:w="1639" w:type="dxa"/>
          </w:tcPr>
          <w:p w14:paraId="3B20B1D6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053318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42A049F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A42192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74CB4B7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61A5EA8" w14:textId="77777777" w:rsidR="005527DB" w:rsidRDefault="005527DB" w:rsidP="00B83EAE">
            <w:r>
              <w:t>☐ SD ☐ EP ☐ CD</w:t>
            </w:r>
          </w:p>
        </w:tc>
      </w:tr>
      <w:tr w:rsidR="005527DB" w14:paraId="449D41B3" w14:textId="77777777" w:rsidTr="00B83EAE">
        <w:tc>
          <w:tcPr>
            <w:tcW w:w="1639" w:type="dxa"/>
          </w:tcPr>
          <w:p w14:paraId="31B9F026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453EB7BF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21C015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76C301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6C7E834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C7F2437" w14:textId="77777777" w:rsidR="005527DB" w:rsidRDefault="005527DB" w:rsidP="00B83EAE">
            <w:r>
              <w:t>☐ SD ☐ EP ☐ CD</w:t>
            </w:r>
          </w:p>
        </w:tc>
      </w:tr>
      <w:tr w:rsidR="005527DB" w14:paraId="243BD141" w14:textId="77777777" w:rsidTr="00B83EAE">
        <w:tc>
          <w:tcPr>
            <w:tcW w:w="1639" w:type="dxa"/>
          </w:tcPr>
          <w:p w14:paraId="5FEE4332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5294C6D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309CA1E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3FC3AE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E6C0F1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28C1CDC" w14:textId="77777777" w:rsidR="005527DB" w:rsidRDefault="005527DB" w:rsidP="00B83EAE">
            <w:r>
              <w:t>☐ SD ☐ EP ☐ CD</w:t>
            </w:r>
          </w:p>
        </w:tc>
      </w:tr>
      <w:tr w:rsidR="005527DB" w14:paraId="57630EED" w14:textId="77777777" w:rsidTr="00B83EAE">
        <w:tc>
          <w:tcPr>
            <w:tcW w:w="9351" w:type="dxa"/>
            <w:gridSpan w:val="6"/>
          </w:tcPr>
          <w:p w14:paraId="25D78055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5CFBFC63" w14:textId="77777777" w:rsidTr="00B83EAE">
        <w:tc>
          <w:tcPr>
            <w:tcW w:w="1639" w:type="dxa"/>
          </w:tcPr>
          <w:p w14:paraId="0E406FF8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591436B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7783D81A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1806648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484BEF27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24229006" w14:textId="77777777" w:rsidR="005527DB" w:rsidRDefault="005527DB" w:rsidP="00B83EAE">
            <w:r>
              <w:t>NOTA</w:t>
            </w:r>
          </w:p>
        </w:tc>
      </w:tr>
      <w:tr w:rsidR="005527DB" w14:paraId="41040EF7" w14:textId="77777777" w:rsidTr="00B83EAE">
        <w:tc>
          <w:tcPr>
            <w:tcW w:w="1639" w:type="dxa"/>
          </w:tcPr>
          <w:p w14:paraId="4A0E435F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203B727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23A25E9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712FB1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1E37FC2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4D10044" w14:textId="77777777" w:rsidR="005527DB" w:rsidRDefault="005527DB" w:rsidP="00B83EAE">
            <w:r>
              <w:t>☐ SD ☐ EP ☐ CD</w:t>
            </w:r>
          </w:p>
        </w:tc>
      </w:tr>
      <w:tr w:rsidR="005527DB" w14:paraId="43A5AA24" w14:textId="77777777" w:rsidTr="00B83EAE">
        <w:tc>
          <w:tcPr>
            <w:tcW w:w="1639" w:type="dxa"/>
          </w:tcPr>
          <w:p w14:paraId="53BEE089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5CB8DA8F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AA5844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7AD079F2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AE3372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9C84901" w14:textId="77777777" w:rsidR="005527DB" w:rsidRDefault="005527DB" w:rsidP="00B83EAE">
            <w:r>
              <w:t>☐ SD ☐ EP ☐ CD</w:t>
            </w:r>
          </w:p>
        </w:tc>
      </w:tr>
      <w:tr w:rsidR="005527DB" w14:paraId="75CF29C2" w14:textId="77777777" w:rsidTr="00B83EAE">
        <w:tc>
          <w:tcPr>
            <w:tcW w:w="1639" w:type="dxa"/>
          </w:tcPr>
          <w:p w14:paraId="457D0DCE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698772C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C4BE99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74CBB1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5B14F0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E315678" w14:textId="77777777" w:rsidR="005527DB" w:rsidRDefault="005527DB" w:rsidP="00B83EAE">
            <w:r>
              <w:t>☐ SD ☐ EP ☐ CD</w:t>
            </w:r>
          </w:p>
        </w:tc>
      </w:tr>
      <w:tr w:rsidR="005527DB" w14:paraId="0D2654A9" w14:textId="77777777" w:rsidTr="00B83EAE">
        <w:tc>
          <w:tcPr>
            <w:tcW w:w="1639" w:type="dxa"/>
          </w:tcPr>
          <w:p w14:paraId="2781F48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F8EE56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6802FAF4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562435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35BF807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EAFE664" w14:textId="77777777" w:rsidR="005527DB" w:rsidRDefault="005527DB" w:rsidP="00B83EAE">
            <w:r>
              <w:t>☐ SD ☐ EP ☐ CD</w:t>
            </w:r>
          </w:p>
        </w:tc>
      </w:tr>
      <w:tr w:rsidR="005527DB" w14:paraId="0DD2D6DB" w14:textId="77777777" w:rsidTr="00B83EAE">
        <w:tc>
          <w:tcPr>
            <w:tcW w:w="1639" w:type="dxa"/>
          </w:tcPr>
          <w:p w14:paraId="128A921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9125244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EEAEE7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5CB3D6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31002B2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E856078" w14:textId="77777777" w:rsidR="005527DB" w:rsidRDefault="005527DB" w:rsidP="00B83EAE">
            <w:r>
              <w:t>☐ SD ☐ EP ☐ CD</w:t>
            </w:r>
          </w:p>
        </w:tc>
      </w:tr>
      <w:tr w:rsidR="005527DB" w14:paraId="411A545F" w14:textId="77777777" w:rsidTr="00B83EAE">
        <w:tc>
          <w:tcPr>
            <w:tcW w:w="1639" w:type="dxa"/>
          </w:tcPr>
          <w:p w14:paraId="6C893B6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67B84F2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24C0A31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D3D9E19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FE6D86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608F7E2" w14:textId="77777777" w:rsidR="005527DB" w:rsidRDefault="005527DB" w:rsidP="00B83EAE">
            <w:r>
              <w:t>☐ SD ☐ EP ☐ CD</w:t>
            </w:r>
          </w:p>
        </w:tc>
      </w:tr>
      <w:tr w:rsidR="005527DB" w14:paraId="310AF5B5" w14:textId="77777777" w:rsidTr="00B83EAE">
        <w:tc>
          <w:tcPr>
            <w:tcW w:w="9351" w:type="dxa"/>
            <w:gridSpan w:val="6"/>
          </w:tcPr>
          <w:p w14:paraId="2A238DFD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425B1446" w14:textId="77777777" w:rsidTr="00B83EAE">
        <w:tc>
          <w:tcPr>
            <w:tcW w:w="1639" w:type="dxa"/>
          </w:tcPr>
          <w:p w14:paraId="0C80EF95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4973DDE7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7D14B849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1EEED2C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4B1861A0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0166085A" w14:textId="77777777" w:rsidR="005527DB" w:rsidRDefault="005527DB" w:rsidP="00B83EAE">
            <w:r>
              <w:t>NOTA</w:t>
            </w:r>
          </w:p>
        </w:tc>
      </w:tr>
      <w:tr w:rsidR="005527DB" w14:paraId="0FCD99B4" w14:textId="77777777" w:rsidTr="00B83EAE">
        <w:tc>
          <w:tcPr>
            <w:tcW w:w="1639" w:type="dxa"/>
          </w:tcPr>
          <w:p w14:paraId="3B25A862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2EB98C9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1F52962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E5648B4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F2FFDA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F21D3F8" w14:textId="77777777" w:rsidR="005527DB" w:rsidRDefault="005527DB" w:rsidP="00B83EAE">
            <w:r>
              <w:t>☐ SD ☐ EP ☐ CD</w:t>
            </w:r>
          </w:p>
        </w:tc>
      </w:tr>
      <w:tr w:rsidR="005527DB" w14:paraId="5A400196" w14:textId="77777777" w:rsidTr="00B83EAE">
        <w:tc>
          <w:tcPr>
            <w:tcW w:w="1639" w:type="dxa"/>
          </w:tcPr>
          <w:p w14:paraId="5D8E423D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359012A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3293BA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0FE185F4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9DC9BD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F5425ED" w14:textId="77777777" w:rsidR="005527DB" w:rsidRDefault="005527DB" w:rsidP="00B83EAE">
            <w:r>
              <w:t>☐ SD ☐ EP ☐ CD</w:t>
            </w:r>
          </w:p>
        </w:tc>
      </w:tr>
      <w:tr w:rsidR="005527DB" w14:paraId="0A819745" w14:textId="77777777" w:rsidTr="00B83EAE">
        <w:tc>
          <w:tcPr>
            <w:tcW w:w="1639" w:type="dxa"/>
          </w:tcPr>
          <w:p w14:paraId="6489C782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14B7B54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6B1F93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4B3D64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12304D5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212E900" w14:textId="77777777" w:rsidR="005527DB" w:rsidRDefault="005527DB" w:rsidP="00B83EAE">
            <w:r>
              <w:t>☐ SD ☐ EP ☐ CD</w:t>
            </w:r>
          </w:p>
        </w:tc>
      </w:tr>
      <w:tr w:rsidR="005527DB" w14:paraId="23C2C362" w14:textId="77777777" w:rsidTr="00B83EAE">
        <w:tc>
          <w:tcPr>
            <w:tcW w:w="1639" w:type="dxa"/>
          </w:tcPr>
          <w:p w14:paraId="2894E59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339B70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82FCFE8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D479FA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2FC5394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C33A160" w14:textId="77777777" w:rsidR="005527DB" w:rsidRDefault="005527DB" w:rsidP="00B83EAE">
            <w:r>
              <w:t>☐ SD ☐ EP ☐ CD</w:t>
            </w:r>
          </w:p>
        </w:tc>
      </w:tr>
      <w:tr w:rsidR="005527DB" w14:paraId="40699DA3" w14:textId="77777777" w:rsidTr="00B83EAE">
        <w:tc>
          <w:tcPr>
            <w:tcW w:w="1639" w:type="dxa"/>
          </w:tcPr>
          <w:p w14:paraId="01CE427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0D8D474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95B3E5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C732BB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296076B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4B78B58" w14:textId="77777777" w:rsidR="005527DB" w:rsidRDefault="005527DB" w:rsidP="00B83EAE">
            <w:r>
              <w:t>☐ SD ☐ EP ☐ CD</w:t>
            </w:r>
          </w:p>
        </w:tc>
      </w:tr>
      <w:tr w:rsidR="005527DB" w14:paraId="406AD02A" w14:textId="77777777" w:rsidTr="00B83EAE">
        <w:tc>
          <w:tcPr>
            <w:tcW w:w="1639" w:type="dxa"/>
          </w:tcPr>
          <w:p w14:paraId="2ED15AFF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309CA7E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4E121E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4BDE797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0E7200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DC3824F" w14:textId="77777777" w:rsidR="005527DB" w:rsidRDefault="005527DB" w:rsidP="00B83EAE">
            <w:r>
              <w:t>☐ SD ☐ EP ☐ CD</w:t>
            </w:r>
          </w:p>
        </w:tc>
      </w:tr>
    </w:tbl>
    <w:p w14:paraId="30E0CAC6" w14:textId="77777777" w:rsidR="005527DB" w:rsidRDefault="005527DB" w:rsidP="005527DB">
      <w:pPr>
        <w:rPr>
          <w:lang w:val="es-ES"/>
        </w:rPr>
      </w:pPr>
    </w:p>
    <w:p w14:paraId="6712FBB6" w14:textId="77777777" w:rsidR="005527DB" w:rsidRDefault="005527DB" w:rsidP="005527DB">
      <w:pPr>
        <w:rPr>
          <w:lang w:val="es-ES"/>
        </w:rPr>
      </w:pPr>
    </w:p>
    <w:p w14:paraId="25132D7A" w14:textId="77777777" w:rsidR="005527DB" w:rsidRDefault="005527DB" w:rsidP="005527DB">
      <w:pPr>
        <w:rPr>
          <w:lang w:val="es-ES"/>
        </w:rPr>
      </w:pPr>
    </w:p>
    <w:p w14:paraId="69FDD95A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49C0697B" w14:textId="77777777" w:rsidTr="00B83EAE">
        <w:tc>
          <w:tcPr>
            <w:tcW w:w="9351" w:type="dxa"/>
            <w:gridSpan w:val="6"/>
          </w:tcPr>
          <w:p w14:paraId="73100C9A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5D4D2B6A" w14:textId="77777777" w:rsidTr="00B83EAE">
        <w:tc>
          <w:tcPr>
            <w:tcW w:w="1639" w:type="dxa"/>
          </w:tcPr>
          <w:p w14:paraId="759B5F22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649D982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0CE40E3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2402A808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14F4F009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13A9346E" w14:textId="77777777" w:rsidR="005527DB" w:rsidRDefault="005527DB" w:rsidP="00B83EAE">
            <w:r>
              <w:t>NOTA</w:t>
            </w:r>
          </w:p>
        </w:tc>
      </w:tr>
      <w:tr w:rsidR="005527DB" w14:paraId="4C7B5481" w14:textId="77777777" w:rsidTr="00B83EAE">
        <w:tc>
          <w:tcPr>
            <w:tcW w:w="1639" w:type="dxa"/>
          </w:tcPr>
          <w:p w14:paraId="748757F9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0746DCD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44925DB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E23531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C373FA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E916FD1" w14:textId="77777777" w:rsidR="005527DB" w:rsidRDefault="005527DB" w:rsidP="00B83EAE">
            <w:r>
              <w:t>☐ SD ☐ EP ☐ CD</w:t>
            </w:r>
          </w:p>
        </w:tc>
      </w:tr>
      <w:tr w:rsidR="005527DB" w14:paraId="23A716DB" w14:textId="77777777" w:rsidTr="00B83EAE">
        <w:tc>
          <w:tcPr>
            <w:tcW w:w="1639" w:type="dxa"/>
          </w:tcPr>
          <w:p w14:paraId="3265BFD1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047C7E6F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70B231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414D2C9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8B4D93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CFE5245" w14:textId="77777777" w:rsidR="005527DB" w:rsidRDefault="005527DB" w:rsidP="00B83EAE">
            <w:r>
              <w:t>☐ SD ☐ EP ☐ CD</w:t>
            </w:r>
          </w:p>
        </w:tc>
      </w:tr>
      <w:tr w:rsidR="005527DB" w14:paraId="749EB53A" w14:textId="77777777" w:rsidTr="00B83EAE">
        <w:tc>
          <w:tcPr>
            <w:tcW w:w="1639" w:type="dxa"/>
          </w:tcPr>
          <w:p w14:paraId="5C2497B7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2DD1E40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7DE3DC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3F44AB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6DE430F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6375AAE" w14:textId="77777777" w:rsidR="005527DB" w:rsidRDefault="005527DB" w:rsidP="00B83EAE">
            <w:r>
              <w:t>☐ SD ☐ EP ☐ CD</w:t>
            </w:r>
          </w:p>
        </w:tc>
      </w:tr>
      <w:tr w:rsidR="005527DB" w14:paraId="5B0D5401" w14:textId="77777777" w:rsidTr="00B83EAE">
        <w:tc>
          <w:tcPr>
            <w:tcW w:w="1639" w:type="dxa"/>
          </w:tcPr>
          <w:p w14:paraId="079B611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6EE976D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D81FA9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E783C7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75B47C7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818D0C1" w14:textId="77777777" w:rsidR="005527DB" w:rsidRDefault="005527DB" w:rsidP="00B83EAE">
            <w:r>
              <w:t>☐ SD ☐ EP ☐ CD</w:t>
            </w:r>
          </w:p>
        </w:tc>
      </w:tr>
      <w:tr w:rsidR="005527DB" w14:paraId="4C3D6050" w14:textId="77777777" w:rsidTr="00B83EAE">
        <w:tc>
          <w:tcPr>
            <w:tcW w:w="1639" w:type="dxa"/>
          </w:tcPr>
          <w:p w14:paraId="295C86AD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5DA76C4B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AF2641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FF6C74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7948EC6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DA208ED" w14:textId="77777777" w:rsidR="005527DB" w:rsidRDefault="005527DB" w:rsidP="00B83EAE">
            <w:r>
              <w:t>☐ SD ☐ EP ☐ CD</w:t>
            </w:r>
          </w:p>
        </w:tc>
      </w:tr>
      <w:tr w:rsidR="005527DB" w14:paraId="1F7ACF76" w14:textId="77777777" w:rsidTr="00B83EAE">
        <w:tc>
          <w:tcPr>
            <w:tcW w:w="1639" w:type="dxa"/>
          </w:tcPr>
          <w:p w14:paraId="69A4AC6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6D771FB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E07CA8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5BF269C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DD1AA7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F86BFD9" w14:textId="77777777" w:rsidR="005527DB" w:rsidRDefault="005527DB" w:rsidP="00B83EAE">
            <w:r>
              <w:t>☐ SD ☐ EP ☐ CD</w:t>
            </w:r>
          </w:p>
        </w:tc>
      </w:tr>
      <w:tr w:rsidR="005527DB" w14:paraId="4C2594AC" w14:textId="77777777" w:rsidTr="00B83EAE">
        <w:tc>
          <w:tcPr>
            <w:tcW w:w="9351" w:type="dxa"/>
            <w:gridSpan w:val="6"/>
          </w:tcPr>
          <w:p w14:paraId="45759D6F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2DC8E2EF" w14:textId="77777777" w:rsidTr="00B83EAE">
        <w:tc>
          <w:tcPr>
            <w:tcW w:w="1639" w:type="dxa"/>
          </w:tcPr>
          <w:p w14:paraId="58C57328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9DFBC38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07447F6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69D8115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211F2E86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44488952" w14:textId="77777777" w:rsidR="005527DB" w:rsidRDefault="005527DB" w:rsidP="00B83EAE">
            <w:r>
              <w:t>NOTA</w:t>
            </w:r>
          </w:p>
        </w:tc>
      </w:tr>
      <w:tr w:rsidR="005527DB" w14:paraId="5A540559" w14:textId="77777777" w:rsidTr="00B83EAE">
        <w:tc>
          <w:tcPr>
            <w:tcW w:w="1639" w:type="dxa"/>
          </w:tcPr>
          <w:p w14:paraId="0EB6C3FE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1489A09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7EE2BF5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BD3111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B43B13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EF36419" w14:textId="77777777" w:rsidR="005527DB" w:rsidRDefault="005527DB" w:rsidP="00B83EAE">
            <w:r>
              <w:t>☐ SD ☐ EP ☐ CD</w:t>
            </w:r>
          </w:p>
        </w:tc>
      </w:tr>
      <w:tr w:rsidR="005527DB" w14:paraId="7BFA65D9" w14:textId="77777777" w:rsidTr="00B83EAE">
        <w:tc>
          <w:tcPr>
            <w:tcW w:w="1639" w:type="dxa"/>
          </w:tcPr>
          <w:p w14:paraId="645E0152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0565866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22E1C83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4ACA41DD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C4DA65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9F3E08D" w14:textId="77777777" w:rsidR="005527DB" w:rsidRDefault="005527DB" w:rsidP="00B83EAE">
            <w:r>
              <w:t>☐ SD ☐ EP ☐ CD</w:t>
            </w:r>
          </w:p>
        </w:tc>
      </w:tr>
      <w:tr w:rsidR="005527DB" w14:paraId="2CA3D8C2" w14:textId="77777777" w:rsidTr="00B83EAE">
        <w:tc>
          <w:tcPr>
            <w:tcW w:w="1639" w:type="dxa"/>
          </w:tcPr>
          <w:p w14:paraId="502233D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4B2C6CD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2585FDB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3620FA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40045C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980C8CB" w14:textId="77777777" w:rsidR="005527DB" w:rsidRDefault="005527DB" w:rsidP="00B83EAE">
            <w:r>
              <w:t>☐ SD ☐ EP ☐ CD</w:t>
            </w:r>
          </w:p>
        </w:tc>
      </w:tr>
      <w:tr w:rsidR="005527DB" w14:paraId="67AE2C16" w14:textId="77777777" w:rsidTr="00B83EAE">
        <w:tc>
          <w:tcPr>
            <w:tcW w:w="1639" w:type="dxa"/>
          </w:tcPr>
          <w:p w14:paraId="24BF491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5964D80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CC0F72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1D6BF9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068068E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74470F5" w14:textId="77777777" w:rsidR="005527DB" w:rsidRDefault="005527DB" w:rsidP="00B83EAE">
            <w:r>
              <w:t>☐ SD ☐ EP ☐ CD</w:t>
            </w:r>
          </w:p>
        </w:tc>
      </w:tr>
      <w:tr w:rsidR="005527DB" w14:paraId="49D7BF14" w14:textId="77777777" w:rsidTr="00B83EAE">
        <w:tc>
          <w:tcPr>
            <w:tcW w:w="1639" w:type="dxa"/>
          </w:tcPr>
          <w:p w14:paraId="1FDE33F7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2A7C5AC1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FB277A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CA51DD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6576380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350B260" w14:textId="77777777" w:rsidR="005527DB" w:rsidRDefault="005527DB" w:rsidP="00B83EAE">
            <w:r>
              <w:t>☐ SD ☐ EP ☐ CD</w:t>
            </w:r>
          </w:p>
        </w:tc>
      </w:tr>
      <w:tr w:rsidR="005527DB" w14:paraId="713752BD" w14:textId="77777777" w:rsidTr="00B83EAE">
        <w:tc>
          <w:tcPr>
            <w:tcW w:w="1639" w:type="dxa"/>
          </w:tcPr>
          <w:p w14:paraId="74CA309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0BB6146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6339724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2DE21D3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687470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EBDC4E5" w14:textId="77777777" w:rsidR="005527DB" w:rsidRDefault="005527DB" w:rsidP="00B83EAE">
            <w:r>
              <w:t>☐ SD ☐ EP ☐ CD</w:t>
            </w:r>
          </w:p>
        </w:tc>
      </w:tr>
      <w:tr w:rsidR="005527DB" w14:paraId="05533C3D" w14:textId="77777777" w:rsidTr="00B83EAE">
        <w:tc>
          <w:tcPr>
            <w:tcW w:w="9351" w:type="dxa"/>
            <w:gridSpan w:val="6"/>
          </w:tcPr>
          <w:p w14:paraId="726E1CC9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1251979E" w14:textId="77777777" w:rsidTr="00B83EAE">
        <w:tc>
          <w:tcPr>
            <w:tcW w:w="1639" w:type="dxa"/>
          </w:tcPr>
          <w:p w14:paraId="653AB551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184AD75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0A34FD0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2DDCB5A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073106DC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7EE0D4D3" w14:textId="77777777" w:rsidR="005527DB" w:rsidRDefault="005527DB" w:rsidP="00B83EAE">
            <w:r>
              <w:t>NOTA</w:t>
            </w:r>
          </w:p>
        </w:tc>
      </w:tr>
      <w:tr w:rsidR="005527DB" w14:paraId="68D65FD7" w14:textId="77777777" w:rsidTr="00B83EAE">
        <w:tc>
          <w:tcPr>
            <w:tcW w:w="1639" w:type="dxa"/>
          </w:tcPr>
          <w:p w14:paraId="5F3250B4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284EEE1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7710ED5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F6E7F5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D18314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4284B1D" w14:textId="77777777" w:rsidR="005527DB" w:rsidRDefault="005527DB" w:rsidP="00B83EAE">
            <w:r>
              <w:t>☐ SD ☐ EP ☐ CD</w:t>
            </w:r>
          </w:p>
        </w:tc>
      </w:tr>
      <w:tr w:rsidR="005527DB" w14:paraId="08B43887" w14:textId="77777777" w:rsidTr="00B83EAE">
        <w:tc>
          <w:tcPr>
            <w:tcW w:w="1639" w:type="dxa"/>
          </w:tcPr>
          <w:p w14:paraId="03279FD0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222AA6D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94F230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4BFFB8B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C5EBB1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93B72E9" w14:textId="77777777" w:rsidR="005527DB" w:rsidRDefault="005527DB" w:rsidP="00B83EAE">
            <w:r>
              <w:t>☐ SD ☐ EP ☐ CD</w:t>
            </w:r>
          </w:p>
        </w:tc>
      </w:tr>
      <w:tr w:rsidR="005527DB" w14:paraId="0F44C547" w14:textId="77777777" w:rsidTr="00B83EAE">
        <w:tc>
          <w:tcPr>
            <w:tcW w:w="1639" w:type="dxa"/>
          </w:tcPr>
          <w:p w14:paraId="04E94B65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4FE059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2028FF3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FD2E16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81D134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E78E70D" w14:textId="77777777" w:rsidR="005527DB" w:rsidRDefault="005527DB" w:rsidP="00B83EAE">
            <w:r>
              <w:t>☐ SD ☐ EP ☐ CD</w:t>
            </w:r>
          </w:p>
        </w:tc>
      </w:tr>
      <w:tr w:rsidR="005527DB" w14:paraId="4F6D4925" w14:textId="77777777" w:rsidTr="00B83EAE">
        <w:tc>
          <w:tcPr>
            <w:tcW w:w="1639" w:type="dxa"/>
          </w:tcPr>
          <w:p w14:paraId="5C50E95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2713AEE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392AA68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4430FC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0BC1793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8535194" w14:textId="77777777" w:rsidR="005527DB" w:rsidRDefault="005527DB" w:rsidP="00B83EAE">
            <w:r>
              <w:t>☐ SD ☐ EP ☐ CD</w:t>
            </w:r>
          </w:p>
        </w:tc>
      </w:tr>
      <w:tr w:rsidR="005527DB" w14:paraId="35E2CBB9" w14:textId="77777777" w:rsidTr="00B83EAE">
        <w:tc>
          <w:tcPr>
            <w:tcW w:w="1639" w:type="dxa"/>
          </w:tcPr>
          <w:p w14:paraId="2E9BFAF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30F8A0F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D44E50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712EC3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5BFD26C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9C501CD" w14:textId="77777777" w:rsidR="005527DB" w:rsidRDefault="005527DB" w:rsidP="00B83EAE">
            <w:r>
              <w:t>☐ SD ☐ EP ☐ CD</w:t>
            </w:r>
          </w:p>
        </w:tc>
      </w:tr>
      <w:tr w:rsidR="005527DB" w14:paraId="7F51A47E" w14:textId="77777777" w:rsidTr="00B83EAE">
        <w:tc>
          <w:tcPr>
            <w:tcW w:w="1639" w:type="dxa"/>
          </w:tcPr>
          <w:p w14:paraId="58AE3F2A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2FBA089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EE997D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327342BD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AD41D8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67CDDB2" w14:textId="77777777" w:rsidR="005527DB" w:rsidRDefault="005527DB" w:rsidP="00B83EAE">
            <w:r>
              <w:t>☐ SD ☐ EP ☐ CD</w:t>
            </w:r>
          </w:p>
        </w:tc>
      </w:tr>
    </w:tbl>
    <w:p w14:paraId="676D9C3F" w14:textId="77777777" w:rsidR="005527DB" w:rsidRDefault="005527DB" w:rsidP="005527DB">
      <w:pPr>
        <w:rPr>
          <w:lang w:val="es-ES"/>
        </w:rPr>
      </w:pPr>
    </w:p>
    <w:p w14:paraId="47A048EB" w14:textId="77777777" w:rsidR="005527DB" w:rsidRDefault="005527DB" w:rsidP="005527DB">
      <w:pPr>
        <w:rPr>
          <w:lang w:val="es-ES"/>
        </w:rPr>
      </w:pPr>
    </w:p>
    <w:p w14:paraId="689B9814" w14:textId="77777777" w:rsidR="005527DB" w:rsidRDefault="005527DB" w:rsidP="005527DB">
      <w:pPr>
        <w:rPr>
          <w:lang w:val="es-ES"/>
        </w:rPr>
      </w:pPr>
    </w:p>
    <w:p w14:paraId="38395321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1F7B7B09" w14:textId="77777777" w:rsidTr="00B83EAE">
        <w:tc>
          <w:tcPr>
            <w:tcW w:w="9351" w:type="dxa"/>
            <w:gridSpan w:val="6"/>
          </w:tcPr>
          <w:p w14:paraId="521234AC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25CFE2C0" w14:textId="77777777" w:rsidTr="00B83EAE">
        <w:tc>
          <w:tcPr>
            <w:tcW w:w="1639" w:type="dxa"/>
          </w:tcPr>
          <w:p w14:paraId="5F2BC5DC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D526E9A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4E69D01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4C6069B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29C40173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5F785132" w14:textId="77777777" w:rsidR="005527DB" w:rsidRDefault="005527DB" w:rsidP="00B83EAE">
            <w:r>
              <w:t>NOTA</w:t>
            </w:r>
          </w:p>
        </w:tc>
      </w:tr>
      <w:tr w:rsidR="005527DB" w14:paraId="14288A0E" w14:textId="77777777" w:rsidTr="00B83EAE">
        <w:tc>
          <w:tcPr>
            <w:tcW w:w="1639" w:type="dxa"/>
          </w:tcPr>
          <w:p w14:paraId="333AB5B2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6E592E4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6E503D1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745891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1A8B4B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02A5C6D" w14:textId="77777777" w:rsidR="005527DB" w:rsidRDefault="005527DB" w:rsidP="00B83EAE">
            <w:r>
              <w:t>☐ SD ☐ EP ☐ CD</w:t>
            </w:r>
          </w:p>
        </w:tc>
      </w:tr>
      <w:tr w:rsidR="005527DB" w14:paraId="31A89ECE" w14:textId="77777777" w:rsidTr="00B83EAE">
        <w:tc>
          <w:tcPr>
            <w:tcW w:w="1639" w:type="dxa"/>
          </w:tcPr>
          <w:p w14:paraId="7245075C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5D38512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48F15D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1044F767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0D3E34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BC3628E" w14:textId="77777777" w:rsidR="005527DB" w:rsidRDefault="005527DB" w:rsidP="00B83EAE">
            <w:r>
              <w:t>☐ SD ☐ EP ☐ CD</w:t>
            </w:r>
          </w:p>
        </w:tc>
      </w:tr>
      <w:tr w:rsidR="005527DB" w14:paraId="28BA27B9" w14:textId="77777777" w:rsidTr="00B83EAE">
        <w:tc>
          <w:tcPr>
            <w:tcW w:w="1639" w:type="dxa"/>
          </w:tcPr>
          <w:p w14:paraId="2CE107A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4FF02C39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BDD5F4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69CCEB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48B3AEA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0402AE4" w14:textId="77777777" w:rsidR="005527DB" w:rsidRDefault="005527DB" w:rsidP="00B83EAE">
            <w:r>
              <w:t>☐ SD ☐ EP ☐ CD</w:t>
            </w:r>
          </w:p>
        </w:tc>
      </w:tr>
      <w:tr w:rsidR="005527DB" w14:paraId="50891565" w14:textId="77777777" w:rsidTr="00B83EAE">
        <w:tc>
          <w:tcPr>
            <w:tcW w:w="1639" w:type="dxa"/>
          </w:tcPr>
          <w:p w14:paraId="0892B535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F3E734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19D9D13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43B59F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03F7E4D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812490B" w14:textId="77777777" w:rsidR="005527DB" w:rsidRDefault="005527DB" w:rsidP="00B83EAE">
            <w:r>
              <w:t>☐ SD ☐ EP ☐ CD</w:t>
            </w:r>
          </w:p>
        </w:tc>
      </w:tr>
      <w:tr w:rsidR="005527DB" w14:paraId="3B33E4F8" w14:textId="77777777" w:rsidTr="00B83EAE">
        <w:tc>
          <w:tcPr>
            <w:tcW w:w="1639" w:type="dxa"/>
          </w:tcPr>
          <w:p w14:paraId="36069AD5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366EC0B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1E4C09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FBD47F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2B7E597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93A4348" w14:textId="77777777" w:rsidR="005527DB" w:rsidRDefault="005527DB" w:rsidP="00B83EAE">
            <w:r>
              <w:t>☐ SD ☐ EP ☐ CD</w:t>
            </w:r>
          </w:p>
        </w:tc>
      </w:tr>
      <w:tr w:rsidR="005527DB" w14:paraId="6227DDEE" w14:textId="77777777" w:rsidTr="00B83EAE">
        <w:tc>
          <w:tcPr>
            <w:tcW w:w="1639" w:type="dxa"/>
          </w:tcPr>
          <w:p w14:paraId="50E3C05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4C56463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24D13EF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A697B6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BAFC09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07C0DBC" w14:textId="77777777" w:rsidR="005527DB" w:rsidRDefault="005527DB" w:rsidP="00B83EAE">
            <w:r>
              <w:t>☐ SD ☐ EP ☐ CD</w:t>
            </w:r>
          </w:p>
        </w:tc>
      </w:tr>
      <w:tr w:rsidR="005527DB" w14:paraId="14553729" w14:textId="77777777" w:rsidTr="00B83EAE">
        <w:tc>
          <w:tcPr>
            <w:tcW w:w="9351" w:type="dxa"/>
            <w:gridSpan w:val="6"/>
          </w:tcPr>
          <w:p w14:paraId="2E79DE63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56D1FC0D" w14:textId="77777777" w:rsidTr="00B83EAE">
        <w:tc>
          <w:tcPr>
            <w:tcW w:w="1639" w:type="dxa"/>
          </w:tcPr>
          <w:p w14:paraId="2431E667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960D45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02BEB5B2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694D27F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5002C7FC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15BEE132" w14:textId="77777777" w:rsidR="005527DB" w:rsidRDefault="005527DB" w:rsidP="00B83EAE">
            <w:r>
              <w:t>NOTA</w:t>
            </w:r>
          </w:p>
        </w:tc>
      </w:tr>
      <w:tr w:rsidR="005527DB" w14:paraId="53C34618" w14:textId="77777777" w:rsidTr="00B83EAE">
        <w:tc>
          <w:tcPr>
            <w:tcW w:w="1639" w:type="dxa"/>
          </w:tcPr>
          <w:p w14:paraId="50BF641A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59700A1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3A3F191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1B2B5A4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FEF1B1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2EEF1E8" w14:textId="77777777" w:rsidR="005527DB" w:rsidRDefault="005527DB" w:rsidP="00B83EAE">
            <w:r>
              <w:t>☐ SD ☐ EP ☐ CD</w:t>
            </w:r>
          </w:p>
        </w:tc>
      </w:tr>
      <w:tr w:rsidR="005527DB" w14:paraId="0653ACB9" w14:textId="77777777" w:rsidTr="00B83EAE">
        <w:tc>
          <w:tcPr>
            <w:tcW w:w="1639" w:type="dxa"/>
          </w:tcPr>
          <w:p w14:paraId="0564E774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0B1013B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2D17E1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39DF290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136926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59AFFC9" w14:textId="77777777" w:rsidR="005527DB" w:rsidRDefault="005527DB" w:rsidP="00B83EAE">
            <w:r>
              <w:t>☐ SD ☐ EP ☐ CD</w:t>
            </w:r>
          </w:p>
        </w:tc>
      </w:tr>
      <w:tr w:rsidR="005527DB" w14:paraId="4EABD626" w14:textId="77777777" w:rsidTr="00B83EAE">
        <w:tc>
          <w:tcPr>
            <w:tcW w:w="1639" w:type="dxa"/>
          </w:tcPr>
          <w:p w14:paraId="5315DB7F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8926A03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3F9A484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B295B5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0CA19DA1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F28E37C" w14:textId="77777777" w:rsidR="005527DB" w:rsidRDefault="005527DB" w:rsidP="00B83EAE">
            <w:r>
              <w:t>☐ SD ☐ EP ☐ CD</w:t>
            </w:r>
          </w:p>
        </w:tc>
      </w:tr>
      <w:tr w:rsidR="005527DB" w14:paraId="32D7BA81" w14:textId="77777777" w:rsidTr="00B83EAE">
        <w:tc>
          <w:tcPr>
            <w:tcW w:w="1639" w:type="dxa"/>
          </w:tcPr>
          <w:p w14:paraId="3143624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011EC61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14A1467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A18A68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EB9A54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3078720" w14:textId="77777777" w:rsidR="005527DB" w:rsidRDefault="005527DB" w:rsidP="00B83EAE">
            <w:r>
              <w:t>☐ SD ☐ EP ☐ CD</w:t>
            </w:r>
          </w:p>
        </w:tc>
      </w:tr>
      <w:tr w:rsidR="005527DB" w14:paraId="29CAE3DD" w14:textId="77777777" w:rsidTr="00B83EAE">
        <w:tc>
          <w:tcPr>
            <w:tcW w:w="1639" w:type="dxa"/>
          </w:tcPr>
          <w:p w14:paraId="191AC593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331A62A8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647A11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4FBFC4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620ABCA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0F38890" w14:textId="77777777" w:rsidR="005527DB" w:rsidRDefault="005527DB" w:rsidP="00B83EAE">
            <w:r>
              <w:t>☐ SD ☐ EP ☐ CD</w:t>
            </w:r>
          </w:p>
        </w:tc>
      </w:tr>
      <w:tr w:rsidR="005527DB" w14:paraId="5A5E6488" w14:textId="77777777" w:rsidTr="00B83EAE">
        <w:tc>
          <w:tcPr>
            <w:tcW w:w="1639" w:type="dxa"/>
          </w:tcPr>
          <w:p w14:paraId="6794702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44A02E7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5024377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870CA1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A04AEF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0B9FE51" w14:textId="77777777" w:rsidR="005527DB" w:rsidRDefault="005527DB" w:rsidP="00B83EAE">
            <w:r>
              <w:t>☐ SD ☐ EP ☐ CD</w:t>
            </w:r>
          </w:p>
        </w:tc>
      </w:tr>
      <w:tr w:rsidR="005527DB" w14:paraId="275C38B9" w14:textId="77777777" w:rsidTr="00B83EAE">
        <w:tc>
          <w:tcPr>
            <w:tcW w:w="9351" w:type="dxa"/>
            <w:gridSpan w:val="6"/>
          </w:tcPr>
          <w:p w14:paraId="72439FF4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6D4CF01D" w14:textId="77777777" w:rsidTr="00B83EAE">
        <w:tc>
          <w:tcPr>
            <w:tcW w:w="1639" w:type="dxa"/>
          </w:tcPr>
          <w:p w14:paraId="17F8C609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3DD1FCE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3BE09F4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334C6EA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163E6F37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743D4354" w14:textId="77777777" w:rsidR="005527DB" w:rsidRDefault="005527DB" w:rsidP="00B83EAE">
            <w:r>
              <w:t>NOTA</w:t>
            </w:r>
          </w:p>
        </w:tc>
      </w:tr>
      <w:tr w:rsidR="005527DB" w14:paraId="76527FFD" w14:textId="77777777" w:rsidTr="00B83EAE">
        <w:tc>
          <w:tcPr>
            <w:tcW w:w="1639" w:type="dxa"/>
          </w:tcPr>
          <w:p w14:paraId="3BA47974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2FD426C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78E0F071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8750FD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DECAD00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BB5BE4E" w14:textId="77777777" w:rsidR="005527DB" w:rsidRDefault="005527DB" w:rsidP="00B83EAE">
            <w:r>
              <w:t>☐ SD ☐ EP ☐ CD</w:t>
            </w:r>
          </w:p>
        </w:tc>
      </w:tr>
      <w:tr w:rsidR="005527DB" w14:paraId="10468286" w14:textId="77777777" w:rsidTr="00B83EAE">
        <w:tc>
          <w:tcPr>
            <w:tcW w:w="1639" w:type="dxa"/>
          </w:tcPr>
          <w:p w14:paraId="5604FBF4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1842A0F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F26486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0AB53A8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592A74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6283A04" w14:textId="77777777" w:rsidR="005527DB" w:rsidRDefault="005527DB" w:rsidP="00B83EAE">
            <w:r>
              <w:t>☐ SD ☐ EP ☐ CD</w:t>
            </w:r>
          </w:p>
        </w:tc>
      </w:tr>
      <w:tr w:rsidR="005527DB" w14:paraId="42174367" w14:textId="77777777" w:rsidTr="00B83EAE">
        <w:tc>
          <w:tcPr>
            <w:tcW w:w="1639" w:type="dxa"/>
          </w:tcPr>
          <w:p w14:paraId="7C0A04B3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276345CF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2679D691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B292D4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65BAC3E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8FA36DB" w14:textId="77777777" w:rsidR="005527DB" w:rsidRDefault="005527DB" w:rsidP="00B83EAE">
            <w:r>
              <w:t>☐ SD ☐ EP ☐ CD</w:t>
            </w:r>
          </w:p>
        </w:tc>
      </w:tr>
      <w:tr w:rsidR="005527DB" w14:paraId="0999A2EE" w14:textId="77777777" w:rsidTr="00B83EAE">
        <w:tc>
          <w:tcPr>
            <w:tcW w:w="1639" w:type="dxa"/>
          </w:tcPr>
          <w:p w14:paraId="1181AA13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66664B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11324A60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15BF77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5030E7E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F3E06D9" w14:textId="77777777" w:rsidR="005527DB" w:rsidRDefault="005527DB" w:rsidP="00B83EAE">
            <w:r>
              <w:t>☐ SD ☐ EP ☐ CD</w:t>
            </w:r>
          </w:p>
        </w:tc>
      </w:tr>
      <w:tr w:rsidR="005527DB" w14:paraId="006DB9E2" w14:textId="77777777" w:rsidTr="00B83EAE">
        <w:tc>
          <w:tcPr>
            <w:tcW w:w="1639" w:type="dxa"/>
          </w:tcPr>
          <w:p w14:paraId="660C2DBF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7C43D57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160672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A6337C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4B5FFF5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CD2DCCF" w14:textId="77777777" w:rsidR="005527DB" w:rsidRDefault="005527DB" w:rsidP="00B83EAE">
            <w:r>
              <w:t>☐ SD ☐ EP ☐ CD</w:t>
            </w:r>
          </w:p>
        </w:tc>
      </w:tr>
      <w:tr w:rsidR="005527DB" w14:paraId="56385ADC" w14:textId="77777777" w:rsidTr="00B83EAE">
        <w:tc>
          <w:tcPr>
            <w:tcW w:w="1639" w:type="dxa"/>
          </w:tcPr>
          <w:p w14:paraId="0C80CDE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4468A0C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7CEC4FD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0C0AC8D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AA859F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79124AA" w14:textId="77777777" w:rsidR="005527DB" w:rsidRDefault="005527DB" w:rsidP="00B83EAE">
            <w:r>
              <w:t>☐ SD ☐ EP ☐ CD</w:t>
            </w:r>
          </w:p>
        </w:tc>
      </w:tr>
    </w:tbl>
    <w:p w14:paraId="791FBFE9" w14:textId="77777777" w:rsidR="005527DB" w:rsidRDefault="005527DB" w:rsidP="005527DB">
      <w:pPr>
        <w:rPr>
          <w:lang w:val="es-ES"/>
        </w:rPr>
      </w:pPr>
    </w:p>
    <w:p w14:paraId="39FE8797" w14:textId="77777777" w:rsidR="005527DB" w:rsidRDefault="005527DB" w:rsidP="005527DB">
      <w:pPr>
        <w:rPr>
          <w:lang w:val="es-ES"/>
        </w:rPr>
      </w:pPr>
    </w:p>
    <w:p w14:paraId="66E06CE0" w14:textId="77777777" w:rsidR="005527DB" w:rsidRDefault="005527DB" w:rsidP="005527DB">
      <w:pPr>
        <w:rPr>
          <w:lang w:val="es-ES"/>
        </w:rPr>
      </w:pPr>
    </w:p>
    <w:p w14:paraId="1FB9BA4C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72FBFDE9" w14:textId="77777777" w:rsidTr="00B83EAE">
        <w:tc>
          <w:tcPr>
            <w:tcW w:w="9351" w:type="dxa"/>
            <w:gridSpan w:val="6"/>
          </w:tcPr>
          <w:p w14:paraId="707927E2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66A8598D" w14:textId="77777777" w:rsidTr="00B83EAE">
        <w:tc>
          <w:tcPr>
            <w:tcW w:w="1639" w:type="dxa"/>
          </w:tcPr>
          <w:p w14:paraId="4848DABD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2DFC71A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48A20510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0AA9236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15BF4803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663A53A9" w14:textId="77777777" w:rsidR="005527DB" w:rsidRDefault="005527DB" w:rsidP="00B83EAE">
            <w:r>
              <w:t>NOTA</w:t>
            </w:r>
          </w:p>
        </w:tc>
      </w:tr>
      <w:tr w:rsidR="005527DB" w14:paraId="44CE5C15" w14:textId="77777777" w:rsidTr="00B83EAE">
        <w:tc>
          <w:tcPr>
            <w:tcW w:w="1639" w:type="dxa"/>
          </w:tcPr>
          <w:p w14:paraId="63806A49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507A5A3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00E3FF2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5C0F2E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16328EE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CA15889" w14:textId="77777777" w:rsidR="005527DB" w:rsidRDefault="005527DB" w:rsidP="00B83EAE">
            <w:r>
              <w:t>☐ SD ☐ EP ☐ CD</w:t>
            </w:r>
          </w:p>
        </w:tc>
      </w:tr>
      <w:tr w:rsidR="005527DB" w14:paraId="2389F5D1" w14:textId="77777777" w:rsidTr="00B83EAE">
        <w:tc>
          <w:tcPr>
            <w:tcW w:w="1639" w:type="dxa"/>
          </w:tcPr>
          <w:p w14:paraId="3BAF6314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5278BAC0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CA1325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4F14FE3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36A1A5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8814D94" w14:textId="77777777" w:rsidR="005527DB" w:rsidRDefault="005527DB" w:rsidP="00B83EAE">
            <w:r>
              <w:t>☐ SD ☐ EP ☐ CD</w:t>
            </w:r>
          </w:p>
        </w:tc>
      </w:tr>
      <w:tr w:rsidR="005527DB" w14:paraId="48C1A190" w14:textId="77777777" w:rsidTr="00B83EAE">
        <w:tc>
          <w:tcPr>
            <w:tcW w:w="1639" w:type="dxa"/>
          </w:tcPr>
          <w:p w14:paraId="7EA81E9A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12AAE55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12C3981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8A6E4F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15AB1FD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0F24157" w14:textId="77777777" w:rsidR="005527DB" w:rsidRDefault="005527DB" w:rsidP="00B83EAE">
            <w:r>
              <w:t>☐ SD ☐ EP ☐ CD</w:t>
            </w:r>
          </w:p>
        </w:tc>
      </w:tr>
      <w:tr w:rsidR="005527DB" w14:paraId="1C8374C6" w14:textId="77777777" w:rsidTr="00B83EAE">
        <w:tc>
          <w:tcPr>
            <w:tcW w:w="1639" w:type="dxa"/>
          </w:tcPr>
          <w:p w14:paraId="475FEDE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4637640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5606477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9EFE2D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12DF1B3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422F7A7" w14:textId="77777777" w:rsidR="005527DB" w:rsidRDefault="005527DB" w:rsidP="00B83EAE">
            <w:r>
              <w:t>☐ SD ☐ EP ☐ CD</w:t>
            </w:r>
          </w:p>
        </w:tc>
      </w:tr>
      <w:tr w:rsidR="005527DB" w14:paraId="4A10D3D3" w14:textId="77777777" w:rsidTr="00B83EAE">
        <w:tc>
          <w:tcPr>
            <w:tcW w:w="1639" w:type="dxa"/>
          </w:tcPr>
          <w:p w14:paraId="7A237EC2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3EC2C679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144DC4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9C4A00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673D45B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4A8C816" w14:textId="77777777" w:rsidR="005527DB" w:rsidRDefault="005527DB" w:rsidP="00B83EAE">
            <w:r>
              <w:t>☐ SD ☐ EP ☐ CD</w:t>
            </w:r>
          </w:p>
        </w:tc>
      </w:tr>
      <w:tr w:rsidR="005527DB" w14:paraId="0DC002FB" w14:textId="77777777" w:rsidTr="00B83EAE">
        <w:tc>
          <w:tcPr>
            <w:tcW w:w="1639" w:type="dxa"/>
          </w:tcPr>
          <w:p w14:paraId="029B2BB5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15E8815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13B7B8F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A40711E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540500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F4A3AD5" w14:textId="77777777" w:rsidR="005527DB" w:rsidRDefault="005527DB" w:rsidP="00B83EAE">
            <w:r>
              <w:t>☐ SD ☐ EP ☐ CD</w:t>
            </w:r>
          </w:p>
        </w:tc>
      </w:tr>
      <w:tr w:rsidR="005527DB" w14:paraId="7EC54FDB" w14:textId="77777777" w:rsidTr="00B83EAE">
        <w:tc>
          <w:tcPr>
            <w:tcW w:w="9351" w:type="dxa"/>
            <w:gridSpan w:val="6"/>
          </w:tcPr>
          <w:p w14:paraId="1A3F0591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261670F0" w14:textId="77777777" w:rsidTr="00B83EAE">
        <w:tc>
          <w:tcPr>
            <w:tcW w:w="1639" w:type="dxa"/>
          </w:tcPr>
          <w:p w14:paraId="72958FFF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6EC22B2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29FFAC87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508A73A9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6A83F235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62EFD6F5" w14:textId="77777777" w:rsidR="005527DB" w:rsidRDefault="005527DB" w:rsidP="00B83EAE">
            <w:r>
              <w:t>NOTA</w:t>
            </w:r>
          </w:p>
        </w:tc>
      </w:tr>
      <w:tr w:rsidR="005527DB" w14:paraId="2582846C" w14:textId="77777777" w:rsidTr="00B83EAE">
        <w:tc>
          <w:tcPr>
            <w:tcW w:w="1639" w:type="dxa"/>
          </w:tcPr>
          <w:p w14:paraId="45F76B4C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3FDC20B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7AE0121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1225DF0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1E7A7D8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C2F815C" w14:textId="77777777" w:rsidR="005527DB" w:rsidRDefault="005527DB" w:rsidP="00B83EAE">
            <w:r>
              <w:t>☐ SD ☐ EP ☐ CD</w:t>
            </w:r>
          </w:p>
        </w:tc>
      </w:tr>
      <w:tr w:rsidR="005527DB" w14:paraId="5329BD36" w14:textId="77777777" w:rsidTr="00B83EAE">
        <w:tc>
          <w:tcPr>
            <w:tcW w:w="1639" w:type="dxa"/>
          </w:tcPr>
          <w:p w14:paraId="1B1EE4E0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0B3F1D5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F55AD1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64DED37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363D40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7C9C8D1" w14:textId="77777777" w:rsidR="005527DB" w:rsidRDefault="005527DB" w:rsidP="00B83EAE">
            <w:r>
              <w:t>☐ SD ☐ EP ☐ CD</w:t>
            </w:r>
          </w:p>
        </w:tc>
      </w:tr>
      <w:tr w:rsidR="005527DB" w14:paraId="7C144EC4" w14:textId="77777777" w:rsidTr="00B83EAE">
        <w:tc>
          <w:tcPr>
            <w:tcW w:w="1639" w:type="dxa"/>
          </w:tcPr>
          <w:p w14:paraId="034C9ECE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2D7504A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D41316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910EAA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2906BEF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2D9E434" w14:textId="77777777" w:rsidR="005527DB" w:rsidRDefault="005527DB" w:rsidP="00B83EAE">
            <w:r>
              <w:t>☐ SD ☐ EP ☐ CD</w:t>
            </w:r>
          </w:p>
        </w:tc>
      </w:tr>
      <w:tr w:rsidR="005527DB" w14:paraId="121E03FF" w14:textId="77777777" w:rsidTr="00B83EAE">
        <w:tc>
          <w:tcPr>
            <w:tcW w:w="1639" w:type="dxa"/>
          </w:tcPr>
          <w:p w14:paraId="321EB808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5F86DB0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538C95D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35E640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73130F8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53089A9" w14:textId="77777777" w:rsidR="005527DB" w:rsidRDefault="005527DB" w:rsidP="00B83EAE">
            <w:r>
              <w:t>☐ SD ☐ EP ☐ CD</w:t>
            </w:r>
          </w:p>
        </w:tc>
      </w:tr>
      <w:tr w:rsidR="005527DB" w14:paraId="4BA8A71A" w14:textId="77777777" w:rsidTr="00B83EAE">
        <w:tc>
          <w:tcPr>
            <w:tcW w:w="1639" w:type="dxa"/>
          </w:tcPr>
          <w:p w14:paraId="248BFAD2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2922121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B1C16D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FA4982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086D376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0F254B6" w14:textId="77777777" w:rsidR="005527DB" w:rsidRDefault="005527DB" w:rsidP="00B83EAE">
            <w:r>
              <w:t>☐ SD ☐ EP ☐ CD</w:t>
            </w:r>
          </w:p>
        </w:tc>
      </w:tr>
      <w:tr w:rsidR="005527DB" w14:paraId="28093AAE" w14:textId="77777777" w:rsidTr="00B83EAE">
        <w:tc>
          <w:tcPr>
            <w:tcW w:w="1639" w:type="dxa"/>
          </w:tcPr>
          <w:p w14:paraId="201F7A3F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72A188A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3A03FFE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467D125D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73664A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CBF7571" w14:textId="77777777" w:rsidR="005527DB" w:rsidRDefault="005527DB" w:rsidP="00B83EAE">
            <w:r>
              <w:t>☐ SD ☐ EP ☐ CD</w:t>
            </w:r>
          </w:p>
        </w:tc>
      </w:tr>
      <w:tr w:rsidR="005527DB" w14:paraId="43F2ED16" w14:textId="77777777" w:rsidTr="00B83EAE">
        <w:tc>
          <w:tcPr>
            <w:tcW w:w="9351" w:type="dxa"/>
            <w:gridSpan w:val="6"/>
          </w:tcPr>
          <w:p w14:paraId="051CFBC2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0794786E" w14:textId="77777777" w:rsidTr="00B83EAE">
        <w:tc>
          <w:tcPr>
            <w:tcW w:w="1639" w:type="dxa"/>
          </w:tcPr>
          <w:p w14:paraId="597E33E4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599995E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7419BF1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1AC42029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11279DE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6CDA2398" w14:textId="77777777" w:rsidR="005527DB" w:rsidRDefault="005527DB" w:rsidP="00B83EAE">
            <w:r>
              <w:t>NOTA</w:t>
            </w:r>
          </w:p>
        </w:tc>
      </w:tr>
      <w:tr w:rsidR="005527DB" w14:paraId="54509692" w14:textId="77777777" w:rsidTr="00B83EAE">
        <w:tc>
          <w:tcPr>
            <w:tcW w:w="1639" w:type="dxa"/>
          </w:tcPr>
          <w:p w14:paraId="65DCD153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6357544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28496D61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3F5FB8E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EC03DD8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0115758" w14:textId="77777777" w:rsidR="005527DB" w:rsidRDefault="005527DB" w:rsidP="00B83EAE">
            <w:r>
              <w:t>☐ SD ☐ EP ☐ CD</w:t>
            </w:r>
          </w:p>
        </w:tc>
      </w:tr>
      <w:tr w:rsidR="005527DB" w14:paraId="00473C13" w14:textId="77777777" w:rsidTr="00B83EAE">
        <w:tc>
          <w:tcPr>
            <w:tcW w:w="1639" w:type="dxa"/>
          </w:tcPr>
          <w:p w14:paraId="32AD4372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3C012F2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47BA51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667A4C9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CD8E46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7BFB31E" w14:textId="77777777" w:rsidR="005527DB" w:rsidRDefault="005527DB" w:rsidP="00B83EAE">
            <w:r>
              <w:t>☐ SD ☐ EP ☐ CD</w:t>
            </w:r>
          </w:p>
        </w:tc>
      </w:tr>
      <w:tr w:rsidR="005527DB" w14:paraId="71525A5B" w14:textId="77777777" w:rsidTr="00B83EAE">
        <w:tc>
          <w:tcPr>
            <w:tcW w:w="1639" w:type="dxa"/>
          </w:tcPr>
          <w:p w14:paraId="47D864E4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3A35D50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D3FB02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F55F68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2FDF668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86CCF1D" w14:textId="77777777" w:rsidR="005527DB" w:rsidRDefault="005527DB" w:rsidP="00B83EAE">
            <w:r>
              <w:t>☐ SD ☐ EP ☐ CD</w:t>
            </w:r>
          </w:p>
        </w:tc>
      </w:tr>
      <w:tr w:rsidR="005527DB" w14:paraId="5801ECDC" w14:textId="77777777" w:rsidTr="00B83EAE">
        <w:tc>
          <w:tcPr>
            <w:tcW w:w="1639" w:type="dxa"/>
          </w:tcPr>
          <w:p w14:paraId="7F61588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548F376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154D089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750509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F309DB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71FBF7D" w14:textId="77777777" w:rsidR="005527DB" w:rsidRDefault="005527DB" w:rsidP="00B83EAE">
            <w:r>
              <w:t>☐ SD ☐ EP ☐ CD</w:t>
            </w:r>
          </w:p>
        </w:tc>
      </w:tr>
      <w:tr w:rsidR="005527DB" w14:paraId="7C6C5E15" w14:textId="77777777" w:rsidTr="00B83EAE">
        <w:tc>
          <w:tcPr>
            <w:tcW w:w="1639" w:type="dxa"/>
          </w:tcPr>
          <w:p w14:paraId="5CE8949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198D7B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F997608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D51DAD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48460E7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2A62F2B" w14:textId="77777777" w:rsidR="005527DB" w:rsidRDefault="005527DB" w:rsidP="00B83EAE">
            <w:r>
              <w:t>☐ SD ☐ EP ☐ CD</w:t>
            </w:r>
          </w:p>
        </w:tc>
      </w:tr>
      <w:tr w:rsidR="005527DB" w14:paraId="72123960" w14:textId="77777777" w:rsidTr="00B83EAE">
        <w:tc>
          <w:tcPr>
            <w:tcW w:w="1639" w:type="dxa"/>
          </w:tcPr>
          <w:p w14:paraId="6462472F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2951C42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40DE92C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35B11C15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68F11E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9AF385E" w14:textId="77777777" w:rsidR="005527DB" w:rsidRDefault="005527DB" w:rsidP="00B83EAE">
            <w:r>
              <w:t>☐ SD ☐ EP ☐ CD</w:t>
            </w:r>
          </w:p>
        </w:tc>
      </w:tr>
    </w:tbl>
    <w:p w14:paraId="54879558" w14:textId="77777777" w:rsidR="005527DB" w:rsidRDefault="005527DB" w:rsidP="005527DB">
      <w:pPr>
        <w:rPr>
          <w:lang w:val="es-ES"/>
        </w:rPr>
      </w:pPr>
    </w:p>
    <w:p w14:paraId="0C7532EB" w14:textId="77777777" w:rsidR="005527DB" w:rsidRDefault="005527DB" w:rsidP="005527DB">
      <w:pPr>
        <w:rPr>
          <w:lang w:val="es-ES"/>
        </w:rPr>
      </w:pPr>
    </w:p>
    <w:p w14:paraId="734DF29C" w14:textId="77777777" w:rsidR="005527DB" w:rsidRDefault="005527DB" w:rsidP="005527DB">
      <w:pPr>
        <w:rPr>
          <w:lang w:val="es-ES"/>
        </w:rPr>
      </w:pPr>
    </w:p>
    <w:p w14:paraId="341A3C30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2E911810" w14:textId="77777777" w:rsidTr="00B83EAE">
        <w:tc>
          <w:tcPr>
            <w:tcW w:w="9351" w:type="dxa"/>
            <w:gridSpan w:val="6"/>
          </w:tcPr>
          <w:p w14:paraId="789CB322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228CA9C5" w14:textId="77777777" w:rsidTr="00B83EAE">
        <w:tc>
          <w:tcPr>
            <w:tcW w:w="1639" w:type="dxa"/>
          </w:tcPr>
          <w:p w14:paraId="0F54E945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4785AC2C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6E2ADEFC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7DB962ED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4C152831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62B3B0A6" w14:textId="77777777" w:rsidR="005527DB" w:rsidRDefault="005527DB" w:rsidP="00B83EAE">
            <w:r>
              <w:t>NOTA</w:t>
            </w:r>
          </w:p>
        </w:tc>
      </w:tr>
      <w:tr w:rsidR="005527DB" w14:paraId="202D2CD4" w14:textId="77777777" w:rsidTr="00B83EAE">
        <w:tc>
          <w:tcPr>
            <w:tcW w:w="1639" w:type="dxa"/>
          </w:tcPr>
          <w:p w14:paraId="0959BFC3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531E637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4FDAE54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B9BE510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6AF56B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F9EF516" w14:textId="77777777" w:rsidR="005527DB" w:rsidRDefault="005527DB" w:rsidP="00B83EAE">
            <w:r>
              <w:t>☐ SD ☐ EP ☐ CD</w:t>
            </w:r>
          </w:p>
        </w:tc>
      </w:tr>
      <w:tr w:rsidR="005527DB" w14:paraId="687E56FF" w14:textId="77777777" w:rsidTr="00B83EAE">
        <w:tc>
          <w:tcPr>
            <w:tcW w:w="1639" w:type="dxa"/>
          </w:tcPr>
          <w:p w14:paraId="001D80B5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06DF625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2CD75F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5F34117D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B8FC7D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5F3793A" w14:textId="77777777" w:rsidR="005527DB" w:rsidRDefault="005527DB" w:rsidP="00B83EAE">
            <w:r>
              <w:t>☐ SD ☐ EP ☐ CD</w:t>
            </w:r>
          </w:p>
        </w:tc>
      </w:tr>
      <w:tr w:rsidR="005527DB" w14:paraId="23DAC282" w14:textId="77777777" w:rsidTr="00B83EAE">
        <w:tc>
          <w:tcPr>
            <w:tcW w:w="1639" w:type="dxa"/>
          </w:tcPr>
          <w:p w14:paraId="51DC65ED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F3F2784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4DBB47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BA6237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2FAAC8C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5E601AA" w14:textId="77777777" w:rsidR="005527DB" w:rsidRDefault="005527DB" w:rsidP="00B83EAE">
            <w:r>
              <w:t>☐ SD ☐ EP ☐ CD</w:t>
            </w:r>
          </w:p>
        </w:tc>
      </w:tr>
      <w:tr w:rsidR="005527DB" w14:paraId="28825194" w14:textId="77777777" w:rsidTr="00B83EAE">
        <w:tc>
          <w:tcPr>
            <w:tcW w:w="1639" w:type="dxa"/>
          </w:tcPr>
          <w:p w14:paraId="1A64B05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23CE05E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31C4170D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AB51BC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20F8454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F86FC1A" w14:textId="77777777" w:rsidR="005527DB" w:rsidRDefault="005527DB" w:rsidP="00B83EAE">
            <w:r>
              <w:t>☐ SD ☐ EP ☐ CD</w:t>
            </w:r>
          </w:p>
        </w:tc>
      </w:tr>
      <w:tr w:rsidR="005527DB" w14:paraId="53955F17" w14:textId="77777777" w:rsidTr="00B83EAE">
        <w:tc>
          <w:tcPr>
            <w:tcW w:w="1639" w:type="dxa"/>
          </w:tcPr>
          <w:p w14:paraId="2A807668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1D4B2CE1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80576F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4B11F7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0A120F1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1DA0241" w14:textId="77777777" w:rsidR="005527DB" w:rsidRDefault="005527DB" w:rsidP="00B83EAE">
            <w:r>
              <w:t>☐ SD ☐ EP ☐ CD</w:t>
            </w:r>
          </w:p>
        </w:tc>
      </w:tr>
      <w:tr w:rsidR="005527DB" w14:paraId="4C1C0BBB" w14:textId="77777777" w:rsidTr="00B83EAE">
        <w:tc>
          <w:tcPr>
            <w:tcW w:w="1639" w:type="dxa"/>
          </w:tcPr>
          <w:p w14:paraId="246DC95A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22D24CE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78DDE1A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7326E7C2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695F5E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206DB69" w14:textId="77777777" w:rsidR="005527DB" w:rsidRDefault="005527DB" w:rsidP="00B83EAE">
            <w:r>
              <w:t>☐ SD ☐ EP ☐ CD</w:t>
            </w:r>
          </w:p>
        </w:tc>
      </w:tr>
      <w:tr w:rsidR="005527DB" w14:paraId="388E3D95" w14:textId="77777777" w:rsidTr="00B83EAE">
        <w:tc>
          <w:tcPr>
            <w:tcW w:w="9351" w:type="dxa"/>
            <w:gridSpan w:val="6"/>
          </w:tcPr>
          <w:p w14:paraId="6AFAF4CD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4950B761" w14:textId="77777777" w:rsidTr="00B83EAE">
        <w:tc>
          <w:tcPr>
            <w:tcW w:w="1639" w:type="dxa"/>
          </w:tcPr>
          <w:p w14:paraId="43DD4031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19F4611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4F3D2ED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793A70CD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520656FE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5844251D" w14:textId="77777777" w:rsidR="005527DB" w:rsidRDefault="005527DB" w:rsidP="00B83EAE">
            <w:r>
              <w:t>NOTA</w:t>
            </w:r>
          </w:p>
        </w:tc>
      </w:tr>
      <w:tr w:rsidR="005527DB" w14:paraId="19546E9F" w14:textId="77777777" w:rsidTr="00B83EAE">
        <w:tc>
          <w:tcPr>
            <w:tcW w:w="1639" w:type="dxa"/>
          </w:tcPr>
          <w:p w14:paraId="3897E905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36D3240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5D1B129D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2A5EF9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2E57CE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8F565F0" w14:textId="77777777" w:rsidR="005527DB" w:rsidRDefault="005527DB" w:rsidP="00B83EAE">
            <w:r>
              <w:t>☐ SD ☐ EP ☐ CD</w:t>
            </w:r>
          </w:p>
        </w:tc>
      </w:tr>
      <w:tr w:rsidR="005527DB" w14:paraId="33A30DE6" w14:textId="77777777" w:rsidTr="00B83EAE">
        <w:tc>
          <w:tcPr>
            <w:tcW w:w="1639" w:type="dxa"/>
          </w:tcPr>
          <w:p w14:paraId="572499B6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3229ADB0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3F9193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064962D9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861C8B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A5E02EC" w14:textId="77777777" w:rsidR="005527DB" w:rsidRDefault="005527DB" w:rsidP="00B83EAE">
            <w:r>
              <w:t>☐ SD ☐ EP ☐ CD</w:t>
            </w:r>
          </w:p>
        </w:tc>
      </w:tr>
      <w:tr w:rsidR="005527DB" w14:paraId="087FB067" w14:textId="77777777" w:rsidTr="00B83EAE">
        <w:tc>
          <w:tcPr>
            <w:tcW w:w="1639" w:type="dxa"/>
          </w:tcPr>
          <w:p w14:paraId="1158F531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1CC31AF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3EE381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4EBAE3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408658B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D06C9FB" w14:textId="77777777" w:rsidR="005527DB" w:rsidRDefault="005527DB" w:rsidP="00B83EAE">
            <w:r>
              <w:t>☐ SD ☐ EP ☐ CD</w:t>
            </w:r>
          </w:p>
        </w:tc>
      </w:tr>
      <w:tr w:rsidR="005527DB" w14:paraId="46A1DD75" w14:textId="77777777" w:rsidTr="00B83EAE">
        <w:tc>
          <w:tcPr>
            <w:tcW w:w="1639" w:type="dxa"/>
          </w:tcPr>
          <w:p w14:paraId="259F099B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61403CE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786D293B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ED3A8E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9048CE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E9E369B" w14:textId="77777777" w:rsidR="005527DB" w:rsidRDefault="005527DB" w:rsidP="00B83EAE">
            <w:r>
              <w:t>☐ SD ☐ EP ☐ CD</w:t>
            </w:r>
          </w:p>
        </w:tc>
      </w:tr>
      <w:tr w:rsidR="005527DB" w14:paraId="28A6B23C" w14:textId="77777777" w:rsidTr="00B83EAE">
        <w:tc>
          <w:tcPr>
            <w:tcW w:w="1639" w:type="dxa"/>
          </w:tcPr>
          <w:p w14:paraId="4AB9A2CD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4EA76F62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868E570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B369D3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3939B17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55A6A23" w14:textId="77777777" w:rsidR="005527DB" w:rsidRDefault="005527DB" w:rsidP="00B83EAE">
            <w:r>
              <w:t>☐ SD ☐ EP ☐ CD</w:t>
            </w:r>
          </w:p>
        </w:tc>
      </w:tr>
      <w:tr w:rsidR="005527DB" w14:paraId="4407311D" w14:textId="77777777" w:rsidTr="00B83EAE">
        <w:tc>
          <w:tcPr>
            <w:tcW w:w="1639" w:type="dxa"/>
          </w:tcPr>
          <w:p w14:paraId="1E106278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759E51A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55B09A5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731DC78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87BA02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9BB5DB9" w14:textId="77777777" w:rsidR="005527DB" w:rsidRDefault="005527DB" w:rsidP="00B83EAE">
            <w:r>
              <w:t>☐ SD ☐ EP ☐ CD</w:t>
            </w:r>
          </w:p>
        </w:tc>
      </w:tr>
      <w:tr w:rsidR="005527DB" w14:paraId="43E9AAF2" w14:textId="77777777" w:rsidTr="00B83EAE">
        <w:tc>
          <w:tcPr>
            <w:tcW w:w="9351" w:type="dxa"/>
            <w:gridSpan w:val="6"/>
          </w:tcPr>
          <w:p w14:paraId="62F3F422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3B76B911" w14:textId="77777777" w:rsidTr="00B83EAE">
        <w:tc>
          <w:tcPr>
            <w:tcW w:w="1639" w:type="dxa"/>
          </w:tcPr>
          <w:p w14:paraId="764FE3A5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71DD3A0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4F093ADF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30246CB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006C151C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4D72781C" w14:textId="77777777" w:rsidR="005527DB" w:rsidRDefault="005527DB" w:rsidP="00B83EAE">
            <w:r>
              <w:t>NOTA</w:t>
            </w:r>
          </w:p>
        </w:tc>
      </w:tr>
      <w:tr w:rsidR="005527DB" w14:paraId="476435AD" w14:textId="77777777" w:rsidTr="00B83EAE">
        <w:tc>
          <w:tcPr>
            <w:tcW w:w="1639" w:type="dxa"/>
          </w:tcPr>
          <w:p w14:paraId="54A69FE2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175091B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08F319E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135BFD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60E27F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81F64A0" w14:textId="77777777" w:rsidR="005527DB" w:rsidRDefault="005527DB" w:rsidP="00B83EAE">
            <w:r>
              <w:t>☐ SD ☐ EP ☐ CD</w:t>
            </w:r>
          </w:p>
        </w:tc>
      </w:tr>
      <w:tr w:rsidR="005527DB" w14:paraId="50314A98" w14:textId="77777777" w:rsidTr="00B83EAE">
        <w:tc>
          <w:tcPr>
            <w:tcW w:w="1639" w:type="dxa"/>
          </w:tcPr>
          <w:p w14:paraId="6A6C08BC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4D97FAC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A7D508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148744E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46A2C8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83BFBA3" w14:textId="77777777" w:rsidR="005527DB" w:rsidRDefault="005527DB" w:rsidP="00B83EAE">
            <w:r>
              <w:t>☐ SD ☐ EP ☐ CD</w:t>
            </w:r>
          </w:p>
        </w:tc>
      </w:tr>
      <w:tr w:rsidR="005527DB" w14:paraId="66E96727" w14:textId="77777777" w:rsidTr="00B83EAE">
        <w:tc>
          <w:tcPr>
            <w:tcW w:w="1639" w:type="dxa"/>
          </w:tcPr>
          <w:p w14:paraId="0E0793C5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3BCAB48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803C44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38D601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1ACF23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2D59607" w14:textId="77777777" w:rsidR="005527DB" w:rsidRDefault="005527DB" w:rsidP="00B83EAE">
            <w:r>
              <w:t>☐ SD ☐ EP ☐ CD</w:t>
            </w:r>
          </w:p>
        </w:tc>
      </w:tr>
      <w:tr w:rsidR="005527DB" w14:paraId="0D568579" w14:textId="77777777" w:rsidTr="00B83EAE">
        <w:tc>
          <w:tcPr>
            <w:tcW w:w="1639" w:type="dxa"/>
          </w:tcPr>
          <w:p w14:paraId="2327307E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17C05C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7DF6590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EC1D15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1C89874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3173B9B" w14:textId="77777777" w:rsidR="005527DB" w:rsidRDefault="005527DB" w:rsidP="00B83EAE">
            <w:r>
              <w:t>☐ SD ☐ EP ☐ CD</w:t>
            </w:r>
          </w:p>
        </w:tc>
      </w:tr>
      <w:tr w:rsidR="005527DB" w14:paraId="40F46DEC" w14:textId="77777777" w:rsidTr="00B83EAE">
        <w:tc>
          <w:tcPr>
            <w:tcW w:w="1639" w:type="dxa"/>
          </w:tcPr>
          <w:p w14:paraId="4B4B3678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1F756653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5E331A0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7F3BF2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4CF9616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61BBB7D" w14:textId="77777777" w:rsidR="005527DB" w:rsidRDefault="005527DB" w:rsidP="00B83EAE">
            <w:r>
              <w:t>☐ SD ☐ EP ☐ CD</w:t>
            </w:r>
          </w:p>
        </w:tc>
      </w:tr>
      <w:tr w:rsidR="005527DB" w14:paraId="293332D0" w14:textId="77777777" w:rsidTr="00B83EAE">
        <w:tc>
          <w:tcPr>
            <w:tcW w:w="1639" w:type="dxa"/>
          </w:tcPr>
          <w:p w14:paraId="7C29C375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693C5FB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4C30748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79F232D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B95EC06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18C94BF" w14:textId="77777777" w:rsidR="005527DB" w:rsidRDefault="005527DB" w:rsidP="00B83EAE">
            <w:r>
              <w:t>☐ SD ☐ EP ☐ CD</w:t>
            </w:r>
          </w:p>
        </w:tc>
      </w:tr>
    </w:tbl>
    <w:p w14:paraId="725D1933" w14:textId="77777777" w:rsidR="005527DB" w:rsidRDefault="005527DB" w:rsidP="005527DB">
      <w:pPr>
        <w:rPr>
          <w:lang w:val="es-ES"/>
        </w:rPr>
      </w:pPr>
    </w:p>
    <w:p w14:paraId="7BB6B0D5" w14:textId="77777777" w:rsidR="005527DB" w:rsidRDefault="005527DB" w:rsidP="005527DB">
      <w:pPr>
        <w:rPr>
          <w:lang w:val="es-ES"/>
        </w:rPr>
      </w:pPr>
    </w:p>
    <w:p w14:paraId="74B73754" w14:textId="77777777" w:rsidR="005527DB" w:rsidRDefault="005527DB" w:rsidP="005527DB">
      <w:pPr>
        <w:rPr>
          <w:lang w:val="es-ES"/>
        </w:rPr>
      </w:pPr>
    </w:p>
    <w:p w14:paraId="2E474786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7F225FC4" w14:textId="77777777" w:rsidTr="00B83EAE">
        <w:tc>
          <w:tcPr>
            <w:tcW w:w="9351" w:type="dxa"/>
            <w:gridSpan w:val="6"/>
          </w:tcPr>
          <w:p w14:paraId="2148C10A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78ABD39C" w14:textId="77777777" w:rsidTr="00B83EAE">
        <w:tc>
          <w:tcPr>
            <w:tcW w:w="1639" w:type="dxa"/>
          </w:tcPr>
          <w:p w14:paraId="64C0D8D0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554A921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28D3066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42A93791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0C59E93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686152A1" w14:textId="77777777" w:rsidR="005527DB" w:rsidRDefault="005527DB" w:rsidP="00B83EAE">
            <w:r>
              <w:t>NOTA</w:t>
            </w:r>
          </w:p>
        </w:tc>
      </w:tr>
      <w:tr w:rsidR="005527DB" w14:paraId="478B3DA9" w14:textId="77777777" w:rsidTr="00B83EAE">
        <w:tc>
          <w:tcPr>
            <w:tcW w:w="1639" w:type="dxa"/>
          </w:tcPr>
          <w:p w14:paraId="72E201CD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636C18A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44FB5A6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9C8B633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402C1F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8D892FA" w14:textId="77777777" w:rsidR="005527DB" w:rsidRDefault="005527DB" w:rsidP="00B83EAE">
            <w:r>
              <w:t>☐ SD ☐ EP ☐ CD</w:t>
            </w:r>
          </w:p>
        </w:tc>
      </w:tr>
      <w:tr w:rsidR="005527DB" w14:paraId="26265B08" w14:textId="77777777" w:rsidTr="00B83EAE">
        <w:tc>
          <w:tcPr>
            <w:tcW w:w="1639" w:type="dxa"/>
          </w:tcPr>
          <w:p w14:paraId="43C9691E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20D26CE1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3A7CA6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170DBDDF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539DAA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786B6FA" w14:textId="77777777" w:rsidR="005527DB" w:rsidRDefault="005527DB" w:rsidP="00B83EAE">
            <w:r>
              <w:t>☐ SD ☐ EP ☐ CD</w:t>
            </w:r>
          </w:p>
        </w:tc>
      </w:tr>
      <w:tr w:rsidR="005527DB" w14:paraId="6AB26E7D" w14:textId="77777777" w:rsidTr="00B83EAE">
        <w:tc>
          <w:tcPr>
            <w:tcW w:w="1639" w:type="dxa"/>
          </w:tcPr>
          <w:p w14:paraId="287EFCF4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2ABAD537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C9257C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53E3AF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6F6A09F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20D7E48" w14:textId="77777777" w:rsidR="005527DB" w:rsidRDefault="005527DB" w:rsidP="00B83EAE">
            <w:r>
              <w:t>☐ SD ☐ EP ☐ CD</w:t>
            </w:r>
          </w:p>
        </w:tc>
      </w:tr>
      <w:tr w:rsidR="005527DB" w14:paraId="177517CA" w14:textId="77777777" w:rsidTr="00B83EAE">
        <w:tc>
          <w:tcPr>
            <w:tcW w:w="1639" w:type="dxa"/>
          </w:tcPr>
          <w:p w14:paraId="5A45A58C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CECDA8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658851B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9B4EB0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CA9087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BB69B6B" w14:textId="77777777" w:rsidR="005527DB" w:rsidRDefault="005527DB" w:rsidP="00B83EAE">
            <w:r>
              <w:t>☐ SD ☐ EP ☐ CD</w:t>
            </w:r>
          </w:p>
        </w:tc>
      </w:tr>
      <w:tr w:rsidR="005527DB" w14:paraId="7338E230" w14:textId="77777777" w:rsidTr="00B83EAE">
        <w:tc>
          <w:tcPr>
            <w:tcW w:w="1639" w:type="dxa"/>
          </w:tcPr>
          <w:p w14:paraId="021E518A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02AD49A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62AFDF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A5F1F9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4E4CAD2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E9C0A02" w14:textId="77777777" w:rsidR="005527DB" w:rsidRDefault="005527DB" w:rsidP="00B83EAE">
            <w:r>
              <w:t>☐ SD ☐ EP ☐ CD</w:t>
            </w:r>
          </w:p>
        </w:tc>
      </w:tr>
      <w:tr w:rsidR="005527DB" w14:paraId="5F696710" w14:textId="77777777" w:rsidTr="00B83EAE">
        <w:tc>
          <w:tcPr>
            <w:tcW w:w="1639" w:type="dxa"/>
          </w:tcPr>
          <w:p w14:paraId="684A483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04C06A4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64B9DD8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4974D65E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250A8D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B693D82" w14:textId="77777777" w:rsidR="005527DB" w:rsidRDefault="005527DB" w:rsidP="00B83EAE">
            <w:r>
              <w:t>☐ SD ☐ EP ☐ CD</w:t>
            </w:r>
          </w:p>
        </w:tc>
      </w:tr>
      <w:tr w:rsidR="005527DB" w14:paraId="46F918CA" w14:textId="77777777" w:rsidTr="00B83EAE">
        <w:tc>
          <w:tcPr>
            <w:tcW w:w="9351" w:type="dxa"/>
            <w:gridSpan w:val="6"/>
          </w:tcPr>
          <w:p w14:paraId="69A3AB8C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275FC507" w14:textId="77777777" w:rsidTr="00B83EAE">
        <w:tc>
          <w:tcPr>
            <w:tcW w:w="1639" w:type="dxa"/>
          </w:tcPr>
          <w:p w14:paraId="5D38CBAE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66EACB4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5885EA77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2480B87D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9326468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1D42D12F" w14:textId="77777777" w:rsidR="005527DB" w:rsidRDefault="005527DB" w:rsidP="00B83EAE">
            <w:r>
              <w:t>NOTA</w:t>
            </w:r>
          </w:p>
        </w:tc>
      </w:tr>
      <w:tr w:rsidR="005527DB" w14:paraId="270B7855" w14:textId="77777777" w:rsidTr="00B83EAE">
        <w:tc>
          <w:tcPr>
            <w:tcW w:w="1639" w:type="dxa"/>
          </w:tcPr>
          <w:p w14:paraId="201665ED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1650FA6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3BA3424C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133214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1902EB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35D8D88" w14:textId="77777777" w:rsidR="005527DB" w:rsidRDefault="005527DB" w:rsidP="00B83EAE">
            <w:r>
              <w:t>☐ SD ☐ EP ☐ CD</w:t>
            </w:r>
          </w:p>
        </w:tc>
      </w:tr>
      <w:tr w:rsidR="005527DB" w14:paraId="0B66E392" w14:textId="77777777" w:rsidTr="00B83EAE">
        <w:tc>
          <w:tcPr>
            <w:tcW w:w="1639" w:type="dxa"/>
          </w:tcPr>
          <w:p w14:paraId="7E140F82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62A3E061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3E3CBE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1512D8AE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0F0F4AAE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8B0A2EB" w14:textId="77777777" w:rsidR="005527DB" w:rsidRDefault="005527DB" w:rsidP="00B83EAE">
            <w:r>
              <w:t>☐ SD ☐ EP ☐ CD</w:t>
            </w:r>
          </w:p>
        </w:tc>
      </w:tr>
      <w:tr w:rsidR="005527DB" w14:paraId="64B83CAD" w14:textId="77777777" w:rsidTr="00B83EAE">
        <w:tc>
          <w:tcPr>
            <w:tcW w:w="1639" w:type="dxa"/>
          </w:tcPr>
          <w:p w14:paraId="0535157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6085E76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C0C0EFA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5A7402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3C54B58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8C550C4" w14:textId="77777777" w:rsidR="005527DB" w:rsidRDefault="005527DB" w:rsidP="00B83EAE">
            <w:r>
              <w:t>☐ SD ☐ EP ☐ CD</w:t>
            </w:r>
          </w:p>
        </w:tc>
      </w:tr>
      <w:tr w:rsidR="005527DB" w14:paraId="62FE1BFF" w14:textId="77777777" w:rsidTr="00B83EAE">
        <w:tc>
          <w:tcPr>
            <w:tcW w:w="1639" w:type="dxa"/>
          </w:tcPr>
          <w:p w14:paraId="0AFCB203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1B45C58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5EB88F5B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9608DC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382C88A0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F8240D6" w14:textId="77777777" w:rsidR="005527DB" w:rsidRDefault="005527DB" w:rsidP="00B83EAE">
            <w:r>
              <w:t>☐ SD ☐ EP ☐ CD</w:t>
            </w:r>
          </w:p>
        </w:tc>
      </w:tr>
      <w:tr w:rsidR="005527DB" w14:paraId="13003BA0" w14:textId="77777777" w:rsidTr="00B83EAE">
        <w:tc>
          <w:tcPr>
            <w:tcW w:w="1639" w:type="dxa"/>
          </w:tcPr>
          <w:p w14:paraId="4984DFB3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0986BC9C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0FE535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07CFD99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4BDB5D68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99B39AC" w14:textId="77777777" w:rsidR="005527DB" w:rsidRDefault="005527DB" w:rsidP="00B83EAE">
            <w:r>
              <w:t>☐ SD ☐ EP ☐ CD</w:t>
            </w:r>
          </w:p>
        </w:tc>
      </w:tr>
      <w:tr w:rsidR="005527DB" w14:paraId="65CB27F9" w14:textId="77777777" w:rsidTr="00B83EAE">
        <w:tc>
          <w:tcPr>
            <w:tcW w:w="1639" w:type="dxa"/>
          </w:tcPr>
          <w:p w14:paraId="0AFC2F30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07AAF18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440148A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004DCCE6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3BA41E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B80585F" w14:textId="77777777" w:rsidR="005527DB" w:rsidRDefault="005527DB" w:rsidP="00B83EAE">
            <w:r>
              <w:t>☐ SD ☐ EP ☐ CD</w:t>
            </w:r>
          </w:p>
        </w:tc>
      </w:tr>
      <w:tr w:rsidR="005527DB" w14:paraId="7512BA24" w14:textId="77777777" w:rsidTr="00B83EAE">
        <w:tc>
          <w:tcPr>
            <w:tcW w:w="9351" w:type="dxa"/>
            <w:gridSpan w:val="6"/>
          </w:tcPr>
          <w:p w14:paraId="3DC97823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56977706" w14:textId="77777777" w:rsidTr="00B83EAE">
        <w:tc>
          <w:tcPr>
            <w:tcW w:w="1639" w:type="dxa"/>
          </w:tcPr>
          <w:p w14:paraId="6A7BF8B4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3100F486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0CB1781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0F5817A5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418FC4E5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4381689F" w14:textId="77777777" w:rsidR="005527DB" w:rsidRDefault="005527DB" w:rsidP="00B83EAE">
            <w:r>
              <w:t>NOTA</w:t>
            </w:r>
          </w:p>
        </w:tc>
      </w:tr>
      <w:tr w:rsidR="005527DB" w14:paraId="3AD12E94" w14:textId="77777777" w:rsidTr="00B83EAE">
        <w:tc>
          <w:tcPr>
            <w:tcW w:w="1639" w:type="dxa"/>
          </w:tcPr>
          <w:p w14:paraId="0BBE042A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13B270B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3F9ACB7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07C4370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A33E3C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3B6E739" w14:textId="77777777" w:rsidR="005527DB" w:rsidRDefault="005527DB" w:rsidP="00B83EAE">
            <w:r>
              <w:t>☐ SD ☐ EP ☐ CD</w:t>
            </w:r>
          </w:p>
        </w:tc>
      </w:tr>
      <w:tr w:rsidR="005527DB" w14:paraId="61FD1B9D" w14:textId="77777777" w:rsidTr="00B83EAE">
        <w:tc>
          <w:tcPr>
            <w:tcW w:w="1639" w:type="dxa"/>
          </w:tcPr>
          <w:p w14:paraId="05F4B870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18545DE8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7A3501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4F4569A3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34F26AD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2FA28D3" w14:textId="77777777" w:rsidR="005527DB" w:rsidRDefault="005527DB" w:rsidP="00B83EAE">
            <w:r>
              <w:t>☐ SD ☐ EP ☐ CD</w:t>
            </w:r>
          </w:p>
        </w:tc>
      </w:tr>
      <w:tr w:rsidR="005527DB" w14:paraId="08029FE9" w14:textId="77777777" w:rsidTr="00B83EAE">
        <w:tc>
          <w:tcPr>
            <w:tcW w:w="1639" w:type="dxa"/>
          </w:tcPr>
          <w:p w14:paraId="461944A1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526AB239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244177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944F32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15308DC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2BC2C78" w14:textId="77777777" w:rsidR="005527DB" w:rsidRDefault="005527DB" w:rsidP="00B83EAE">
            <w:r>
              <w:t>☐ SD ☐ EP ☐ CD</w:t>
            </w:r>
          </w:p>
        </w:tc>
      </w:tr>
      <w:tr w:rsidR="005527DB" w14:paraId="16EC4192" w14:textId="77777777" w:rsidTr="00B83EAE">
        <w:tc>
          <w:tcPr>
            <w:tcW w:w="1639" w:type="dxa"/>
          </w:tcPr>
          <w:p w14:paraId="67BD567B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65AB9D4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3BE1107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D9FF7A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6CECD81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52C1346" w14:textId="77777777" w:rsidR="005527DB" w:rsidRDefault="005527DB" w:rsidP="00B83EAE">
            <w:r>
              <w:t>☐ SD ☐ EP ☐ CD</w:t>
            </w:r>
          </w:p>
        </w:tc>
      </w:tr>
      <w:tr w:rsidR="005527DB" w14:paraId="6BB17C30" w14:textId="77777777" w:rsidTr="00B83EAE">
        <w:tc>
          <w:tcPr>
            <w:tcW w:w="1639" w:type="dxa"/>
          </w:tcPr>
          <w:p w14:paraId="009C290D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01DF953E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796D23D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B05F7C3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5EFEEBF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4AEA9B5" w14:textId="77777777" w:rsidR="005527DB" w:rsidRDefault="005527DB" w:rsidP="00B83EAE">
            <w:r>
              <w:t>☐ SD ☐ EP ☐ CD</w:t>
            </w:r>
          </w:p>
        </w:tc>
      </w:tr>
      <w:tr w:rsidR="005527DB" w14:paraId="1F6D6BCB" w14:textId="77777777" w:rsidTr="00B83EAE">
        <w:tc>
          <w:tcPr>
            <w:tcW w:w="1639" w:type="dxa"/>
          </w:tcPr>
          <w:p w14:paraId="12F62BF6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09012CD9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D224851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773D09D7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BAF62B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126A9F49" w14:textId="77777777" w:rsidR="005527DB" w:rsidRDefault="005527DB" w:rsidP="00B83EAE">
            <w:r>
              <w:t>☐ SD ☐ EP ☐ CD</w:t>
            </w:r>
          </w:p>
        </w:tc>
      </w:tr>
    </w:tbl>
    <w:p w14:paraId="44F5B5B5" w14:textId="77777777" w:rsidR="005527DB" w:rsidRDefault="005527DB" w:rsidP="005527DB">
      <w:pPr>
        <w:rPr>
          <w:lang w:val="es-ES"/>
        </w:rPr>
      </w:pPr>
    </w:p>
    <w:p w14:paraId="2CA02718" w14:textId="77777777" w:rsidR="005527DB" w:rsidRDefault="005527DB" w:rsidP="005527DB">
      <w:pPr>
        <w:rPr>
          <w:lang w:val="es-ES"/>
        </w:rPr>
      </w:pPr>
    </w:p>
    <w:p w14:paraId="3CABD57F" w14:textId="77777777" w:rsidR="005527DB" w:rsidRDefault="005527DB" w:rsidP="005527DB">
      <w:pPr>
        <w:rPr>
          <w:lang w:val="es-ES"/>
        </w:rPr>
      </w:pPr>
    </w:p>
    <w:p w14:paraId="1CDC5109" w14:textId="77777777" w:rsidR="005527DB" w:rsidRDefault="005527DB" w:rsidP="005527DB">
      <w:pPr>
        <w:rPr>
          <w:lang w:val="es-ES"/>
        </w:rPr>
      </w:pPr>
    </w:p>
    <w:tbl>
      <w:tblPr>
        <w:tblStyle w:val="Tablaconcuadrcula"/>
        <w:tblW w:w="9351" w:type="dxa"/>
        <w:tblInd w:w="-365" w:type="dxa"/>
        <w:tblLook w:val="04A0" w:firstRow="1" w:lastRow="0" w:firstColumn="1" w:lastColumn="0" w:noHBand="0" w:noVBand="1"/>
      </w:tblPr>
      <w:tblGrid>
        <w:gridCol w:w="1639"/>
        <w:gridCol w:w="1387"/>
        <w:gridCol w:w="1584"/>
        <w:gridCol w:w="1387"/>
        <w:gridCol w:w="1340"/>
        <w:gridCol w:w="2014"/>
      </w:tblGrid>
      <w:tr w:rsidR="005527DB" w14:paraId="5684D6D2" w14:textId="77777777" w:rsidTr="00B83EAE">
        <w:tc>
          <w:tcPr>
            <w:tcW w:w="9351" w:type="dxa"/>
            <w:gridSpan w:val="6"/>
          </w:tcPr>
          <w:p w14:paraId="65D9259D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lastRenderedPageBreak/>
              <w:t>NOME DO ALUMNO/A:</w:t>
            </w:r>
          </w:p>
        </w:tc>
      </w:tr>
      <w:tr w:rsidR="005527DB" w14:paraId="19A419B5" w14:textId="77777777" w:rsidTr="00B83EAE">
        <w:tc>
          <w:tcPr>
            <w:tcW w:w="1639" w:type="dxa"/>
          </w:tcPr>
          <w:p w14:paraId="41320783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37570289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2009025C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14AC4CEE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31100135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4E0B1150" w14:textId="77777777" w:rsidR="005527DB" w:rsidRDefault="005527DB" w:rsidP="00B83EAE">
            <w:r>
              <w:t>NOTA</w:t>
            </w:r>
          </w:p>
        </w:tc>
      </w:tr>
      <w:tr w:rsidR="005527DB" w14:paraId="56EA58FA" w14:textId="77777777" w:rsidTr="00B83EAE">
        <w:tc>
          <w:tcPr>
            <w:tcW w:w="1639" w:type="dxa"/>
          </w:tcPr>
          <w:p w14:paraId="477B00F5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54E0866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4491F21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2E023FAB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75143A3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39C86C0" w14:textId="77777777" w:rsidR="005527DB" w:rsidRDefault="005527DB" w:rsidP="00B83EAE">
            <w:r>
              <w:t>☐ SD ☐ EP ☐ CD</w:t>
            </w:r>
          </w:p>
        </w:tc>
      </w:tr>
      <w:tr w:rsidR="005527DB" w14:paraId="5F6A0609" w14:textId="77777777" w:rsidTr="00B83EAE">
        <w:tc>
          <w:tcPr>
            <w:tcW w:w="1639" w:type="dxa"/>
          </w:tcPr>
          <w:p w14:paraId="776457F1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5F8EB2AF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069C06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7407580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8C812B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E83553F" w14:textId="77777777" w:rsidR="005527DB" w:rsidRDefault="005527DB" w:rsidP="00B83EAE">
            <w:r>
              <w:t>☐ SD ☐ EP ☐ CD</w:t>
            </w:r>
          </w:p>
        </w:tc>
      </w:tr>
      <w:tr w:rsidR="005527DB" w14:paraId="033C9E22" w14:textId="77777777" w:rsidTr="00B83EAE">
        <w:tc>
          <w:tcPr>
            <w:tcW w:w="1639" w:type="dxa"/>
          </w:tcPr>
          <w:p w14:paraId="0176714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37E524E9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6CC5D03D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BD2B86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5DF95E8C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2AD08EF" w14:textId="77777777" w:rsidR="005527DB" w:rsidRDefault="005527DB" w:rsidP="00B83EAE">
            <w:r>
              <w:t>☐ SD ☐ EP ☐ CD</w:t>
            </w:r>
          </w:p>
        </w:tc>
      </w:tr>
      <w:tr w:rsidR="005527DB" w14:paraId="2D6B4ADE" w14:textId="77777777" w:rsidTr="00B83EAE">
        <w:tc>
          <w:tcPr>
            <w:tcW w:w="1639" w:type="dxa"/>
          </w:tcPr>
          <w:p w14:paraId="478B21A5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3F967FA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0BAAEEF3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79DA13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353F8D8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22480BA" w14:textId="77777777" w:rsidR="005527DB" w:rsidRDefault="005527DB" w:rsidP="00B83EAE">
            <w:r>
              <w:t>☐ SD ☐ EP ☐ CD</w:t>
            </w:r>
          </w:p>
        </w:tc>
      </w:tr>
      <w:tr w:rsidR="005527DB" w14:paraId="0137AD1B" w14:textId="77777777" w:rsidTr="00B83EAE">
        <w:tc>
          <w:tcPr>
            <w:tcW w:w="1639" w:type="dxa"/>
          </w:tcPr>
          <w:p w14:paraId="082404B0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68D485D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3C1F61E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AFB716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3B3A1C6A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F60D77D" w14:textId="77777777" w:rsidR="005527DB" w:rsidRDefault="005527DB" w:rsidP="00B83EAE">
            <w:r>
              <w:t>☐ SD ☐ EP ☐ CD</w:t>
            </w:r>
          </w:p>
        </w:tc>
      </w:tr>
      <w:tr w:rsidR="005527DB" w14:paraId="2873BB58" w14:textId="77777777" w:rsidTr="00B83EAE">
        <w:tc>
          <w:tcPr>
            <w:tcW w:w="1639" w:type="dxa"/>
          </w:tcPr>
          <w:p w14:paraId="4FF89E5A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0FDFCFB8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18308FC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A0969AA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76276F7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1EBA708" w14:textId="77777777" w:rsidR="005527DB" w:rsidRDefault="005527DB" w:rsidP="00B83EAE">
            <w:r>
              <w:t>☐ SD ☐ EP ☐ CD</w:t>
            </w:r>
          </w:p>
        </w:tc>
      </w:tr>
      <w:tr w:rsidR="005527DB" w14:paraId="070CAF98" w14:textId="77777777" w:rsidTr="00B83EAE">
        <w:tc>
          <w:tcPr>
            <w:tcW w:w="9351" w:type="dxa"/>
            <w:gridSpan w:val="6"/>
          </w:tcPr>
          <w:p w14:paraId="7AE6E5D9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13788BEA" w14:textId="77777777" w:rsidTr="00B83EAE">
        <w:tc>
          <w:tcPr>
            <w:tcW w:w="1639" w:type="dxa"/>
          </w:tcPr>
          <w:p w14:paraId="0CB91424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33466C37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2FB24A3B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65D68183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13374C0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5E12D4BF" w14:textId="77777777" w:rsidR="005527DB" w:rsidRDefault="005527DB" w:rsidP="00B83EAE">
            <w:r>
              <w:t>NOTA</w:t>
            </w:r>
          </w:p>
        </w:tc>
      </w:tr>
      <w:tr w:rsidR="005527DB" w14:paraId="0077BE19" w14:textId="77777777" w:rsidTr="00B83EAE">
        <w:tc>
          <w:tcPr>
            <w:tcW w:w="1639" w:type="dxa"/>
          </w:tcPr>
          <w:p w14:paraId="129C5266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1211C3FC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4E986579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779C55F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595B55D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B5B812E" w14:textId="77777777" w:rsidR="005527DB" w:rsidRDefault="005527DB" w:rsidP="00B83EAE">
            <w:r>
              <w:t>☐ SD ☐ EP ☐ CD</w:t>
            </w:r>
          </w:p>
        </w:tc>
      </w:tr>
      <w:tr w:rsidR="005527DB" w14:paraId="0E923AC5" w14:textId="77777777" w:rsidTr="00B83EAE">
        <w:tc>
          <w:tcPr>
            <w:tcW w:w="1639" w:type="dxa"/>
          </w:tcPr>
          <w:p w14:paraId="0CC46647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6594772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0BACE65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030D191C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2888EC90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27E81C4B" w14:textId="77777777" w:rsidR="005527DB" w:rsidRDefault="005527DB" w:rsidP="00B83EAE">
            <w:r>
              <w:t>☐ SD ☐ EP ☐ CD</w:t>
            </w:r>
          </w:p>
        </w:tc>
      </w:tr>
      <w:tr w:rsidR="005527DB" w14:paraId="3723CDF3" w14:textId="77777777" w:rsidTr="00B83EAE">
        <w:tc>
          <w:tcPr>
            <w:tcW w:w="1639" w:type="dxa"/>
          </w:tcPr>
          <w:p w14:paraId="1AE56306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6D148D48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87CF486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CBD8BC6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0EA815A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61528E23" w14:textId="77777777" w:rsidR="005527DB" w:rsidRDefault="005527DB" w:rsidP="00B83EAE">
            <w:r>
              <w:t>☐ SD ☐ EP ☐ CD</w:t>
            </w:r>
          </w:p>
        </w:tc>
      </w:tr>
      <w:tr w:rsidR="005527DB" w14:paraId="45AFA80A" w14:textId="77777777" w:rsidTr="00B83EAE">
        <w:tc>
          <w:tcPr>
            <w:tcW w:w="1639" w:type="dxa"/>
          </w:tcPr>
          <w:p w14:paraId="73A0B911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77E8C08D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372FD95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41B1725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4F7B382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5255EB9" w14:textId="77777777" w:rsidR="005527DB" w:rsidRDefault="005527DB" w:rsidP="00B83EAE">
            <w:r>
              <w:t>☐ SD ☐ EP ☐ CD</w:t>
            </w:r>
          </w:p>
        </w:tc>
      </w:tr>
      <w:tr w:rsidR="005527DB" w14:paraId="3BD06896" w14:textId="77777777" w:rsidTr="00B83EAE">
        <w:tc>
          <w:tcPr>
            <w:tcW w:w="1639" w:type="dxa"/>
          </w:tcPr>
          <w:p w14:paraId="7ECE5062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4BEECE1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23661AF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1F24FC7A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68F69522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6C417C3" w14:textId="77777777" w:rsidR="005527DB" w:rsidRDefault="005527DB" w:rsidP="00B83EAE">
            <w:r>
              <w:t>☐ SD ☐ EP ☐ CD</w:t>
            </w:r>
          </w:p>
        </w:tc>
      </w:tr>
      <w:tr w:rsidR="005527DB" w14:paraId="58BDAFA6" w14:textId="77777777" w:rsidTr="00B83EAE">
        <w:tc>
          <w:tcPr>
            <w:tcW w:w="1639" w:type="dxa"/>
          </w:tcPr>
          <w:p w14:paraId="454906AD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1D91FFEE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0514023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6BA5A6A9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4CF78174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E2E13E2" w14:textId="77777777" w:rsidR="005527DB" w:rsidRDefault="005527DB" w:rsidP="00B83EAE">
            <w:r>
              <w:t>☐ SD ☐ EP ☐ CD</w:t>
            </w:r>
          </w:p>
        </w:tc>
      </w:tr>
      <w:tr w:rsidR="005527DB" w14:paraId="5B3382B7" w14:textId="77777777" w:rsidTr="00B83EAE">
        <w:tc>
          <w:tcPr>
            <w:tcW w:w="9351" w:type="dxa"/>
            <w:gridSpan w:val="6"/>
          </w:tcPr>
          <w:p w14:paraId="00085863" w14:textId="77777777" w:rsidR="005527DB" w:rsidRPr="005527DB" w:rsidRDefault="005527DB" w:rsidP="00B83EAE">
            <w:pPr>
              <w:rPr>
                <w:b/>
                <w:bCs/>
              </w:rPr>
            </w:pPr>
            <w:r w:rsidRPr="005527DB">
              <w:rPr>
                <w:b/>
                <w:bCs/>
              </w:rPr>
              <w:t>NOME DO ALUMNO/A:</w:t>
            </w:r>
          </w:p>
        </w:tc>
      </w:tr>
      <w:tr w:rsidR="005527DB" w14:paraId="0059B758" w14:textId="77777777" w:rsidTr="00B83EAE">
        <w:tc>
          <w:tcPr>
            <w:tcW w:w="1639" w:type="dxa"/>
          </w:tcPr>
          <w:p w14:paraId="622A7B86" w14:textId="77777777" w:rsidR="005527DB" w:rsidRDefault="005527DB" w:rsidP="00B83EAE">
            <w:proofErr w:type="spellStart"/>
            <w:r>
              <w:t>Criterio</w:t>
            </w:r>
            <w:proofErr w:type="spellEnd"/>
          </w:p>
        </w:tc>
        <w:tc>
          <w:tcPr>
            <w:tcW w:w="1387" w:type="dxa"/>
          </w:tcPr>
          <w:p w14:paraId="12D1B161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PE </w:t>
            </w:r>
          </w:p>
        </w:tc>
        <w:tc>
          <w:tcPr>
            <w:tcW w:w="1584" w:type="dxa"/>
          </w:tcPr>
          <w:p w14:paraId="118E86B8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ID</w:t>
            </w:r>
          </w:p>
        </w:tc>
        <w:tc>
          <w:tcPr>
            <w:tcW w:w="1387" w:type="dxa"/>
          </w:tcPr>
          <w:p w14:paraId="23D30854" w14:textId="77777777" w:rsidR="005527DB" w:rsidRDefault="005527DB" w:rsidP="00B83EAE">
            <w:proofErr w:type="spellStart"/>
            <w:r>
              <w:t>Rúbrica</w:t>
            </w:r>
            <w:proofErr w:type="spellEnd"/>
            <w:r>
              <w:t xml:space="preserve"> OS</w:t>
            </w:r>
          </w:p>
        </w:tc>
        <w:tc>
          <w:tcPr>
            <w:tcW w:w="1340" w:type="dxa"/>
          </w:tcPr>
          <w:p w14:paraId="71F33CEE" w14:textId="77777777" w:rsidR="005527DB" w:rsidRDefault="005527DB" w:rsidP="00B83EAE">
            <w:proofErr w:type="spellStart"/>
            <w:r>
              <w:t>Nota</w:t>
            </w:r>
            <w:proofErr w:type="spellEnd"/>
            <w:r>
              <w:t xml:space="preserve"> Media</w:t>
            </w:r>
          </w:p>
        </w:tc>
        <w:tc>
          <w:tcPr>
            <w:tcW w:w="2014" w:type="dxa"/>
          </w:tcPr>
          <w:p w14:paraId="1B755C11" w14:textId="77777777" w:rsidR="005527DB" w:rsidRDefault="005527DB" w:rsidP="00B83EAE">
            <w:r>
              <w:t>NOTA</w:t>
            </w:r>
          </w:p>
        </w:tc>
      </w:tr>
      <w:tr w:rsidR="005527DB" w14:paraId="03E7B8B4" w14:textId="77777777" w:rsidTr="00B83EAE">
        <w:tc>
          <w:tcPr>
            <w:tcW w:w="1639" w:type="dxa"/>
          </w:tcPr>
          <w:p w14:paraId="0CDB632B" w14:textId="77777777" w:rsidR="005527DB" w:rsidRDefault="005527DB" w:rsidP="00B83EAE">
            <w:r>
              <w:t xml:space="preserve">CA6.1. </w:t>
            </w:r>
          </w:p>
        </w:tc>
        <w:tc>
          <w:tcPr>
            <w:tcW w:w="1387" w:type="dxa"/>
          </w:tcPr>
          <w:p w14:paraId="577824F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584" w:type="dxa"/>
          </w:tcPr>
          <w:p w14:paraId="372DFBDF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7A246BC1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246D1D5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1ECC8FF" w14:textId="77777777" w:rsidR="005527DB" w:rsidRDefault="005527DB" w:rsidP="00B83EAE">
            <w:r>
              <w:t>☐ SD ☐ EP ☐ CD</w:t>
            </w:r>
          </w:p>
        </w:tc>
      </w:tr>
      <w:tr w:rsidR="005527DB" w14:paraId="560EFC2F" w14:textId="77777777" w:rsidTr="00B83EAE">
        <w:tc>
          <w:tcPr>
            <w:tcW w:w="1639" w:type="dxa"/>
          </w:tcPr>
          <w:p w14:paraId="6BA5919A" w14:textId="77777777" w:rsidR="005527DB" w:rsidRDefault="005527DB" w:rsidP="00B83EAE">
            <w:r>
              <w:t xml:space="preserve">CA6.2. </w:t>
            </w:r>
          </w:p>
        </w:tc>
        <w:tc>
          <w:tcPr>
            <w:tcW w:w="1387" w:type="dxa"/>
          </w:tcPr>
          <w:p w14:paraId="49CFB456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40461697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87" w:type="dxa"/>
          </w:tcPr>
          <w:p w14:paraId="5BDD8668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5C7A1EAB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53F76C9F" w14:textId="77777777" w:rsidR="005527DB" w:rsidRDefault="005527DB" w:rsidP="00B83EAE">
            <w:r>
              <w:t>☐ SD ☐ EP ☐ CD</w:t>
            </w:r>
          </w:p>
        </w:tc>
      </w:tr>
      <w:tr w:rsidR="005527DB" w14:paraId="316F61F8" w14:textId="77777777" w:rsidTr="00B83EAE">
        <w:tc>
          <w:tcPr>
            <w:tcW w:w="1639" w:type="dxa"/>
          </w:tcPr>
          <w:p w14:paraId="17ED6A8C" w14:textId="77777777" w:rsidR="005527DB" w:rsidRDefault="005527DB" w:rsidP="00B83EAE">
            <w:r>
              <w:t xml:space="preserve">CA6.3. </w:t>
            </w:r>
          </w:p>
        </w:tc>
        <w:tc>
          <w:tcPr>
            <w:tcW w:w="1387" w:type="dxa"/>
          </w:tcPr>
          <w:p w14:paraId="0A1D3DAD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1ED3CDE5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3E8E9EF0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1 (____)</w:t>
            </w:r>
          </w:p>
        </w:tc>
        <w:tc>
          <w:tcPr>
            <w:tcW w:w="1340" w:type="dxa"/>
          </w:tcPr>
          <w:p w14:paraId="00742160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02311E98" w14:textId="77777777" w:rsidR="005527DB" w:rsidRDefault="005527DB" w:rsidP="00B83EAE">
            <w:r>
              <w:t>☐ SD ☐ EP ☐ CD</w:t>
            </w:r>
          </w:p>
        </w:tc>
      </w:tr>
      <w:tr w:rsidR="005527DB" w14:paraId="569D5908" w14:textId="77777777" w:rsidTr="00B83EAE">
        <w:tc>
          <w:tcPr>
            <w:tcW w:w="1639" w:type="dxa"/>
          </w:tcPr>
          <w:p w14:paraId="190E47A4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CA6.4. </w:t>
            </w:r>
          </w:p>
        </w:tc>
        <w:tc>
          <w:tcPr>
            <w:tcW w:w="1387" w:type="dxa"/>
          </w:tcPr>
          <w:p w14:paraId="53DF0FEB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584" w:type="dxa"/>
          </w:tcPr>
          <w:p w14:paraId="2F728872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57E945F2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40" w:type="dxa"/>
          </w:tcPr>
          <w:p w14:paraId="2B2D2829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7E6A7F2A" w14:textId="77777777" w:rsidR="005527DB" w:rsidRDefault="005527DB" w:rsidP="00B83EAE">
            <w:r>
              <w:t>☐ SD ☐ EP ☐ CD</w:t>
            </w:r>
          </w:p>
        </w:tc>
      </w:tr>
      <w:tr w:rsidR="005527DB" w14:paraId="4A82373B" w14:textId="77777777" w:rsidTr="00B83EAE">
        <w:tc>
          <w:tcPr>
            <w:tcW w:w="1639" w:type="dxa"/>
          </w:tcPr>
          <w:p w14:paraId="6D6D5B99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CA6.5. </w:t>
            </w:r>
          </w:p>
        </w:tc>
        <w:tc>
          <w:tcPr>
            <w:tcW w:w="1387" w:type="dxa"/>
          </w:tcPr>
          <w:p w14:paraId="175FF8AB" w14:textId="77777777" w:rsidR="005527DB" w:rsidRDefault="005527DB" w:rsidP="00B83EAE">
            <w:r>
              <w:t>-</w:t>
            </w:r>
          </w:p>
        </w:tc>
        <w:tc>
          <w:tcPr>
            <w:tcW w:w="1584" w:type="dxa"/>
          </w:tcPr>
          <w:p w14:paraId="57D363CE" w14:textId="77777777" w:rsidR="005527DB" w:rsidRDefault="005527DB" w:rsidP="00B83EAE">
            <w:r>
              <w:t>-</w:t>
            </w:r>
          </w:p>
        </w:tc>
        <w:tc>
          <w:tcPr>
            <w:tcW w:w="1387" w:type="dxa"/>
          </w:tcPr>
          <w:p w14:paraId="63A8ABB4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340" w:type="dxa"/>
          </w:tcPr>
          <w:p w14:paraId="58CFF85F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3D784880" w14:textId="77777777" w:rsidR="005527DB" w:rsidRDefault="005527DB" w:rsidP="00B83EAE">
            <w:r>
              <w:t>☐ SD ☐ EP ☐ CD</w:t>
            </w:r>
          </w:p>
        </w:tc>
      </w:tr>
      <w:tr w:rsidR="005527DB" w14:paraId="304711A4" w14:textId="77777777" w:rsidTr="00B83EAE">
        <w:tc>
          <w:tcPr>
            <w:tcW w:w="1639" w:type="dxa"/>
          </w:tcPr>
          <w:p w14:paraId="008DBF62" w14:textId="77777777" w:rsidR="005527DB" w:rsidRPr="00474119" w:rsidRDefault="005527DB" w:rsidP="00B83EAE">
            <w:pPr>
              <w:rPr>
                <w:lang w:val="es-ES"/>
              </w:rPr>
            </w:pPr>
            <w:r w:rsidRPr="00474119">
              <w:rPr>
                <w:lang w:val="es-ES"/>
              </w:rPr>
              <w:t xml:space="preserve">CA6.6. </w:t>
            </w:r>
          </w:p>
        </w:tc>
        <w:tc>
          <w:tcPr>
            <w:tcW w:w="1387" w:type="dxa"/>
          </w:tcPr>
          <w:p w14:paraId="58F3CA1F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3 (____)</w:t>
            </w:r>
          </w:p>
        </w:tc>
        <w:tc>
          <w:tcPr>
            <w:tcW w:w="1584" w:type="dxa"/>
          </w:tcPr>
          <w:p w14:paraId="1B9DF7F5" w14:textId="77777777" w:rsidR="005527DB" w:rsidRDefault="005527DB" w:rsidP="00B83EAE">
            <w:proofErr w:type="spellStart"/>
            <w:r>
              <w:t>Apartado</w:t>
            </w:r>
            <w:proofErr w:type="spellEnd"/>
            <w:r>
              <w:t xml:space="preserve"> 2 (____)</w:t>
            </w:r>
          </w:p>
        </w:tc>
        <w:tc>
          <w:tcPr>
            <w:tcW w:w="1387" w:type="dxa"/>
          </w:tcPr>
          <w:p w14:paraId="163E3824" w14:textId="77777777" w:rsidR="005527DB" w:rsidRDefault="005527DB" w:rsidP="00B83EAE">
            <w:r>
              <w:t>-</w:t>
            </w:r>
          </w:p>
        </w:tc>
        <w:tc>
          <w:tcPr>
            <w:tcW w:w="1340" w:type="dxa"/>
          </w:tcPr>
          <w:p w14:paraId="6BFC7127" w14:textId="77777777" w:rsidR="005527DB" w:rsidRDefault="005527DB" w:rsidP="00B83EAE">
            <w:r>
              <w:t>____</w:t>
            </w:r>
          </w:p>
        </w:tc>
        <w:tc>
          <w:tcPr>
            <w:tcW w:w="2014" w:type="dxa"/>
          </w:tcPr>
          <w:p w14:paraId="4E8DC839" w14:textId="77777777" w:rsidR="005527DB" w:rsidRDefault="005527DB" w:rsidP="00B83EAE">
            <w:r>
              <w:t>☐ SD ☐ EP ☐ CD</w:t>
            </w:r>
          </w:p>
        </w:tc>
      </w:tr>
    </w:tbl>
    <w:p w14:paraId="47A025DB" w14:textId="77777777" w:rsidR="005527DB" w:rsidRPr="00474119" w:rsidRDefault="005527DB" w:rsidP="005527DB">
      <w:pPr>
        <w:rPr>
          <w:lang w:val="es-ES"/>
        </w:rPr>
      </w:pPr>
    </w:p>
    <w:sectPr w:rsidR="005527DB" w:rsidRPr="0047411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7316013">
    <w:abstractNumId w:val="8"/>
  </w:num>
  <w:num w:numId="2" w16cid:durableId="1428885439">
    <w:abstractNumId w:val="6"/>
  </w:num>
  <w:num w:numId="3" w16cid:durableId="1612781248">
    <w:abstractNumId w:val="5"/>
  </w:num>
  <w:num w:numId="4" w16cid:durableId="1295402208">
    <w:abstractNumId w:val="4"/>
  </w:num>
  <w:num w:numId="5" w16cid:durableId="977565443">
    <w:abstractNumId w:val="7"/>
  </w:num>
  <w:num w:numId="6" w16cid:durableId="2084527371">
    <w:abstractNumId w:val="3"/>
  </w:num>
  <w:num w:numId="7" w16cid:durableId="1498497994">
    <w:abstractNumId w:val="2"/>
  </w:num>
  <w:num w:numId="8" w16cid:durableId="2072460549">
    <w:abstractNumId w:val="1"/>
  </w:num>
  <w:num w:numId="9" w16cid:durableId="1938102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74BF"/>
    <w:rsid w:val="0015074B"/>
    <w:rsid w:val="00187E82"/>
    <w:rsid w:val="0029639D"/>
    <w:rsid w:val="00326F90"/>
    <w:rsid w:val="00432EC1"/>
    <w:rsid w:val="00474119"/>
    <w:rsid w:val="005527DB"/>
    <w:rsid w:val="00624167"/>
    <w:rsid w:val="00AA1D8D"/>
    <w:rsid w:val="00B47730"/>
    <w:rsid w:val="00CB0664"/>
    <w:rsid w:val="00ED105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E6F3B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cp:lastPrinted>2025-03-10T13:19:00Z</cp:lastPrinted>
  <dcterms:created xsi:type="dcterms:W3CDTF">2025-03-10T13:19:00Z</dcterms:created>
  <dcterms:modified xsi:type="dcterms:W3CDTF">2025-03-10T13:19:00Z</dcterms:modified>
  <cp:category/>
</cp:coreProperties>
</file>